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6B61" w:rsidRDefault="00AA6B61">
      <w:pPr>
        <w:autoSpaceDE w:val="0"/>
        <w:autoSpaceDN w:val="0"/>
        <w:spacing w:after="78" w:line="220" w:lineRule="exact"/>
      </w:pPr>
    </w:p>
    <w:p w:rsidR="00AA6B61" w:rsidRDefault="00AA6B61">
      <w:pPr>
        <w:autoSpaceDE w:val="0"/>
        <w:autoSpaceDN w:val="0"/>
        <w:spacing w:after="78" w:line="220" w:lineRule="exact"/>
      </w:pPr>
    </w:p>
    <w:p w:rsidR="00AA6B61" w:rsidRPr="001E5C06" w:rsidRDefault="001E5C06">
      <w:pPr>
        <w:autoSpaceDE w:val="0"/>
        <w:autoSpaceDN w:val="0"/>
        <w:spacing w:after="0" w:line="230" w:lineRule="auto"/>
        <w:rPr>
          <w:lang w:val="ru-RU"/>
        </w:rPr>
      </w:pPr>
      <w:r w:rsidRPr="001E5C06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AA6B61" w:rsidRPr="001E5C06" w:rsidRDefault="001E5C06">
      <w:pPr>
        <w:autoSpaceDE w:val="0"/>
        <w:autoSpaceDN w:val="0"/>
        <w:spacing w:before="346" w:after="0"/>
        <w:ind w:firstLine="180"/>
        <w:rPr>
          <w:lang w:val="ru-RU"/>
        </w:rPr>
      </w:pP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по изобразительному искусству для обучающихся 3 класса на уровне начального общего образования составлена на основе «Требований к результатам освоения основной </w:t>
      </w:r>
      <w:r w:rsidRPr="001E5C06">
        <w:rPr>
          <w:lang w:val="ru-RU"/>
        </w:rPr>
        <w:br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образовательной программы», представленных в Федеральном государственном обра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зовательном стандарте начального общего образования.</w:t>
      </w:r>
    </w:p>
    <w:p w:rsidR="00AA6B61" w:rsidRPr="001E5C06" w:rsidRDefault="001E5C06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Содержание программы распределено по модулям с учётом проверяемых требований к результатам освоения учебного предмета, выносимым на промежуточную аттестацию.</w:t>
      </w:r>
    </w:p>
    <w:p w:rsidR="00AA6B61" w:rsidRPr="001E5C06" w:rsidRDefault="001E5C06">
      <w:pPr>
        <w:autoSpaceDE w:val="0"/>
        <w:autoSpaceDN w:val="0"/>
        <w:spacing w:before="70" w:after="0" w:line="278" w:lineRule="auto"/>
        <w:ind w:right="144" w:firstLine="180"/>
        <w:rPr>
          <w:lang w:val="ru-RU"/>
        </w:rPr>
      </w:pP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Цель преподавания предмета «Изобразительное 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искусство» состоит в формировании </w:t>
      </w:r>
      <w:r w:rsidRPr="001E5C06">
        <w:rPr>
          <w:lang w:val="ru-RU"/>
        </w:rPr>
        <w:br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художественной культуры учащихся,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о потенциала учащихся.</w:t>
      </w:r>
    </w:p>
    <w:p w:rsidR="00AA6B61" w:rsidRPr="001E5C06" w:rsidRDefault="001E5C06">
      <w:pPr>
        <w:autoSpaceDE w:val="0"/>
        <w:autoSpaceDN w:val="0"/>
        <w:spacing w:before="70" w:after="0" w:line="271" w:lineRule="auto"/>
        <w:ind w:right="576" w:firstLine="180"/>
        <w:rPr>
          <w:lang w:val="ru-RU"/>
        </w:rPr>
      </w:pP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Преподавание предмета направлено на развитие духовной культуры учащихся,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зни людей.</w:t>
      </w:r>
    </w:p>
    <w:p w:rsidR="00AA6B61" w:rsidRPr="001E5C06" w:rsidRDefault="001E5C06">
      <w:pPr>
        <w:autoSpaceDE w:val="0"/>
        <w:autoSpaceDN w:val="0"/>
        <w:spacing w:before="70" w:after="0" w:line="286" w:lineRule="auto"/>
        <w:ind w:right="144" w:firstLine="180"/>
        <w:rPr>
          <w:lang w:val="ru-RU"/>
        </w:rPr>
      </w:pP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Содержание предмета охватывает все основные вида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Для учащихся начальной школы большое значение также имеет восприятие прои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зведений детского творчества, умение обсуждать и анализировать детские рисунки с позиций выраженного в них содержания, художественных средств выразительности, соответствия учебной задачи, поставленной учителем. Такая рефлексия детского творчества имеет поз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итивный обучающий характер.</w:t>
      </w:r>
    </w:p>
    <w:p w:rsidR="00AA6B61" w:rsidRPr="001E5C06" w:rsidRDefault="001E5C06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среды, в понимании красоты человека.</w:t>
      </w:r>
    </w:p>
    <w:p w:rsidR="00AA6B61" w:rsidRPr="001E5C06" w:rsidRDefault="001E5C06">
      <w:pPr>
        <w:autoSpaceDE w:val="0"/>
        <w:autoSpaceDN w:val="0"/>
        <w:spacing w:before="70" w:after="0"/>
        <w:ind w:right="288" w:firstLine="180"/>
        <w:rPr>
          <w:lang w:val="ru-RU"/>
        </w:rPr>
      </w:pP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тие произведений искусства и эстетического наблюдения окружающей действительности).</w:t>
      </w:r>
    </w:p>
    <w:p w:rsidR="00AA6B61" w:rsidRPr="001E5C06" w:rsidRDefault="001E5C06">
      <w:pPr>
        <w:autoSpaceDE w:val="0"/>
        <w:autoSpaceDN w:val="0"/>
        <w:spacing w:before="72" w:after="0" w:line="281" w:lineRule="auto"/>
        <w:ind w:right="288" w:firstLine="180"/>
        <w:rPr>
          <w:lang w:val="ru-RU"/>
        </w:rPr>
      </w:pP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На занятиях учащиеся знакомятся с многообразием видов художественной деятельности и технически доступным разнообразием художественных материалов. Практическая </w:t>
      </w:r>
      <w:r w:rsidRPr="001E5C0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художественно-творческая деятельность занимает приоритетное пространство учебного времени. При опоре на восприятие 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произведений искусства художественно-эстетическое отношение к миру формируется прежде всего в собственной художественной деятельности, в проц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ессе практического решения художественно-творческих задач.</w:t>
      </w:r>
    </w:p>
    <w:p w:rsidR="00AA6B61" w:rsidRPr="001E5C06" w:rsidRDefault="001E5C06">
      <w:pPr>
        <w:tabs>
          <w:tab w:val="left" w:pos="180"/>
        </w:tabs>
        <w:autoSpaceDE w:val="0"/>
        <w:autoSpaceDN w:val="0"/>
        <w:spacing w:before="70" w:after="0" w:line="281" w:lineRule="auto"/>
        <w:rPr>
          <w:lang w:val="ru-RU"/>
        </w:rPr>
      </w:pP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Рабочая программа учитывает психолого-возрастные особенности развития детей 7—8 лет, при этом содержание занятий может быть адаптировано с учётом индивидуальных качеств обучающихся, как для детей,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 проявляющих выдающиеся способности, так и для детей-инвалидов и детей с ОВЗ. </w:t>
      </w: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В урочное время деятельность обучающихся организуется как в индивидуальном, так и в групповом формате с задачей формирования навыков сотрудничества в художественной 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деятельности.</w:t>
      </w:r>
    </w:p>
    <w:p w:rsidR="00AA6B61" w:rsidRPr="001E5C06" w:rsidRDefault="001E5C06">
      <w:pPr>
        <w:tabs>
          <w:tab w:val="left" w:pos="180"/>
        </w:tabs>
        <w:autoSpaceDE w:val="0"/>
        <w:autoSpaceDN w:val="0"/>
        <w:spacing w:before="190" w:after="0" w:line="262" w:lineRule="auto"/>
        <w:ind w:right="576"/>
        <w:rPr>
          <w:lang w:val="ru-RU"/>
        </w:rPr>
      </w:pP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«ИЗОБРАЗИТЕЛЬНОЕ ИСКУССТВО» В УЧЕБНОМ ПЛАНЕ</w:t>
      </w:r>
    </w:p>
    <w:p w:rsidR="00AA6B61" w:rsidRPr="001E5C06" w:rsidRDefault="001E5C06">
      <w:pPr>
        <w:tabs>
          <w:tab w:val="left" w:pos="180"/>
        </w:tabs>
        <w:autoSpaceDE w:val="0"/>
        <w:autoSpaceDN w:val="0"/>
        <w:spacing w:before="190" w:after="0" w:line="262" w:lineRule="auto"/>
        <w:ind w:right="144"/>
        <w:rPr>
          <w:lang w:val="ru-RU"/>
        </w:rPr>
      </w:pP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В соответствии с Федеральным государственным образовательным стандартом начального общего образования учебный предмет «Изобразительное искусство» входит в предметную област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ь</w:t>
      </w:r>
    </w:p>
    <w:p w:rsidR="00AA6B61" w:rsidRPr="001E5C06" w:rsidRDefault="00AA6B61">
      <w:pPr>
        <w:rPr>
          <w:lang w:val="ru-RU"/>
        </w:rPr>
        <w:sectPr w:rsidR="00AA6B61" w:rsidRPr="001E5C06">
          <w:pgSz w:w="11900" w:h="16840"/>
          <w:pgMar w:top="298" w:right="648" w:bottom="338" w:left="666" w:header="720" w:footer="720" w:gutter="0"/>
          <w:cols w:space="720" w:equalWidth="0">
            <w:col w:w="10586" w:space="0"/>
          </w:cols>
          <w:docGrid w:linePitch="360"/>
        </w:sectPr>
      </w:pPr>
    </w:p>
    <w:p w:rsidR="00AA6B61" w:rsidRPr="001E5C06" w:rsidRDefault="00AA6B61">
      <w:pPr>
        <w:autoSpaceDE w:val="0"/>
        <w:autoSpaceDN w:val="0"/>
        <w:spacing w:after="66" w:line="220" w:lineRule="exact"/>
        <w:rPr>
          <w:lang w:val="ru-RU"/>
        </w:rPr>
      </w:pPr>
    </w:p>
    <w:p w:rsidR="00AA6B61" w:rsidRPr="001E5C06" w:rsidRDefault="001E5C06">
      <w:pPr>
        <w:autoSpaceDE w:val="0"/>
        <w:autoSpaceDN w:val="0"/>
        <w:spacing w:after="0"/>
        <w:ind w:right="432"/>
        <w:rPr>
          <w:lang w:val="ru-RU"/>
        </w:rPr>
      </w:pP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«Искусство» и является обязательным для изучения. Содержание предмета «Изобразительное искусство» структурировано как система тематических модулей и входит в учебный план 1—4 классов программы начального общего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 образования в объёме 1 ч одного учебного часа в неделю. Изучение содержания всех модулей в 3 классе обязательно.</w:t>
      </w:r>
    </w:p>
    <w:p w:rsidR="00AA6B61" w:rsidRPr="001E5C06" w:rsidRDefault="001E5C06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При этом предусматривается возможность реализации этого курса при выделении на его изучение двух учебных часов в неделю за счёт вариативной ча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сти учебного плана, определяемой участниками образовательного процесса. При этом предполагается не увеличение количества тем для изучения, а увеличение времени на практическую художественную деятельность. Это способствует качеству обучения и достижению бол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ее высокого уровня как предметных, так и личностных и метапредметных результатов обучения.</w:t>
      </w:r>
    </w:p>
    <w:p w:rsidR="00AA6B61" w:rsidRPr="001E5C06" w:rsidRDefault="001E5C06">
      <w:pPr>
        <w:autoSpaceDE w:val="0"/>
        <w:autoSpaceDN w:val="0"/>
        <w:spacing w:before="192" w:after="0" w:line="230" w:lineRule="auto"/>
        <w:rPr>
          <w:lang w:val="ru-RU"/>
        </w:rPr>
      </w:pP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На изучение изобразительного искусства в 3 классе отводится 1 час в неделю, всего 34 часа.</w:t>
      </w:r>
    </w:p>
    <w:p w:rsidR="00AA6B61" w:rsidRPr="001E5C06" w:rsidRDefault="00AA6B61">
      <w:pPr>
        <w:rPr>
          <w:lang w:val="ru-RU"/>
        </w:rPr>
        <w:sectPr w:rsidR="00AA6B61" w:rsidRPr="001E5C06">
          <w:pgSz w:w="11900" w:h="16840"/>
          <w:pgMar w:top="286" w:right="682" w:bottom="1440" w:left="666" w:header="720" w:footer="720" w:gutter="0"/>
          <w:cols w:space="720" w:equalWidth="0">
            <w:col w:w="10552" w:space="0"/>
          </w:cols>
          <w:docGrid w:linePitch="360"/>
        </w:sectPr>
      </w:pPr>
    </w:p>
    <w:p w:rsidR="00AA6B61" w:rsidRPr="001E5C06" w:rsidRDefault="00AA6B61">
      <w:pPr>
        <w:autoSpaceDE w:val="0"/>
        <w:autoSpaceDN w:val="0"/>
        <w:spacing w:after="78" w:line="220" w:lineRule="exact"/>
        <w:rPr>
          <w:lang w:val="ru-RU"/>
        </w:rPr>
      </w:pPr>
    </w:p>
    <w:p w:rsidR="00AA6B61" w:rsidRPr="001E5C06" w:rsidRDefault="001E5C06">
      <w:pPr>
        <w:autoSpaceDE w:val="0"/>
        <w:autoSpaceDN w:val="0"/>
        <w:spacing w:after="0" w:line="230" w:lineRule="auto"/>
        <w:rPr>
          <w:lang w:val="ru-RU"/>
        </w:rPr>
      </w:pPr>
      <w:r w:rsidRPr="001E5C06">
        <w:rPr>
          <w:rFonts w:ascii="Times New Roman" w:eastAsia="Times New Roman" w:hAnsi="Times New Roman"/>
          <w:b/>
          <w:color w:val="000000"/>
          <w:sz w:val="24"/>
          <w:lang w:val="ru-RU"/>
        </w:rPr>
        <w:t>СОДЕРЖАНИЕ УЧЕБНОГО ПРЕДМ</w:t>
      </w:r>
      <w:r w:rsidRPr="001E5C0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ЕТА </w:t>
      </w:r>
    </w:p>
    <w:p w:rsidR="00AA6B61" w:rsidRPr="001E5C06" w:rsidRDefault="001E5C06">
      <w:pPr>
        <w:tabs>
          <w:tab w:val="left" w:pos="180"/>
        </w:tabs>
        <w:autoSpaceDE w:val="0"/>
        <w:autoSpaceDN w:val="0"/>
        <w:spacing w:before="346" w:after="0"/>
        <w:ind w:right="288"/>
        <w:rPr>
          <w:lang w:val="ru-RU"/>
        </w:rPr>
      </w:pP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«Графика»</w:t>
      </w:r>
      <w:r w:rsidRPr="001E5C06">
        <w:rPr>
          <w:lang w:val="ru-RU"/>
        </w:rPr>
        <w:br/>
      </w: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AA6B61" w:rsidRPr="001E5C06" w:rsidRDefault="001E5C06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AA6B61" w:rsidRPr="001E5C06" w:rsidRDefault="001E5C06">
      <w:pPr>
        <w:autoSpaceDE w:val="0"/>
        <w:autoSpaceDN w:val="0"/>
        <w:spacing w:before="70" w:after="0" w:line="230" w:lineRule="auto"/>
        <w:jc w:val="center"/>
        <w:rPr>
          <w:lang w:val="ru-RU"/>
        </w:rPr>
      </w:pP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AA6B61" w:rsidRPr="001E5C06" w:rsidRDefault="001E5C06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Графические зарисовки к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арандашами по памяти или на основе наблюдений и фотографий архитектурных достопримечательностей своего города.</w:t>
      </w:r>
    </w:p>
    <w:p w:rsidR="00AA6B61" w:rsidRPr="001E5C06" w:rsidRDefault="001E5C06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Транспорт в городе. Рисунки реальных или фантастических машин.</w:t>
      </w:r>
    </w:p>
    <w:p w:rsidR="00AA6B61" w:rsidRPr="001E5C06" w:rsidRDefault="001E5C06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Изображение лица человека. Строение, пропорции, взаиморасположение частей лица.</w:t>
      </w:r>
    </w:p>
    <w:p w:rsidR="00AA6B61" w:rsidRPr="001E5C06" w:rsidRDefault="001E5C06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Э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скиз маски для маскарада: изображение лица — маски персонажа с ярко выраженным характером. Аппликация из цветной бумаги.</w:t>
      </w:r>
    </w:p>
    <w:p w:rsidR="00AA6B61" w:rsidRPr="001E5C06" w:rsidRDefault="001E5C06">
      <w:pPr>
        <w:tabs>
          <w:tab w:val="left" w:pos="180"/>
        </w:tabs>
        <w:autoSpaceDE w:val="0"/>
        <w:autoSpaceDN w:val="0"/>
        <w:spacing w:before="190" w:after="0" w:line="271" w:lineRule="auto"/>
        <w:ind w:right="432"/>
        <w:rPr>
          <w:lang w:val="ru-RU"/>
        </w:rPr>
      </w:pP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«Живопись»</w:t>
      </w:r>
      <w:r w:rsidRPr="001E5C06">
        <w:rPr>
          <w:lang w:val="ru-RU"/>
        </w:rPr>
        <w:br/>
      </w: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Создание сюжетной композиции «В цирке», использование гуаши или карандаша и акварели (по памяти и представлению).</w:t>
      </w:r>
    </w:p>
    <w:p w:rsidR="00AA6B61" w:rsidRPr="001E5C06" w:rsidRDefault="001E5C06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Художник в театре: эскиз занавеса (или декораций сцены) для спектакля со сказочным сюжетом (сказка по выбору).</w:t>
      </w:r>
    </w:p>
    <w:p w:rsidR="00AA6B61" w:rsidRPr="001E5C06" w:rsidRDefault="001E5C06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AA6B61" w:rsidRPr="001E5C06" w:rsidRDefault="001E5C06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ученика.</w:t>
      </w:r>
    </w:p>
    <w:p w:rsidR="00AA6B61" w:rsidRPr="001E5C06" w:rsidRDefault="001E5C06">
      <w:pPr>
        <w:autoSpaceDE w:val="0"/>
        <w:autoSpaceDN w:val="0"/>
        <w:spacing w:before="70" w:after="0" w:line="271" w:lineRule="auto"/>
        <w:ind w:right="432" w:firstLine="180"/>
        <w:rPr>
          <w:lang w:val="ru-RU"/>
        </w:rPr>
      </w:pP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ды и особенностей ландшафта (лес или поле, река или озеро); количество и состояние неба в изображении.</w:t>
      </w:r>
    </w:p>
    <w:p w:rsidR="00AA6B61" w:rsidRPr="001E5C06" w:rsidRDefault="001E5C06">
      <w:pPr>
        <w:autoSpaceDE w:val="0"/>
        <w:autoSpaceDN w:val="0"/>
        <w:spacing w:before="70" w:after="0" w:line="281" w:lineRule="auto"/>
        <w:ind w:right="144" w:firstLine="180"/>
        <w:rPr>
          <w:lang w:val="ru-RU"/>
        </w:rPr>
      </w:pP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AA6B61" w:rsidRPr="001E5C06" w:rsidRDefault="001E5C06">
      <w:pPr>
        <w:tabs>
          <w:tab w:val="left" w:pos="180"/>
        </w:tabs>
        <w:autoSpaceDE w:val="0"/>
        <w:autoSpaceDN w:val="0"/>
        <w:spacing w:before="192" w:after="0" w:line="271" w:lineRule="auto"/>
        <w:ind w:right="720"/>
        <w:rPr>
          <w:lang w:val="ru-RU"/>
        </w:rPr>
      </w:pP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«Скульптура»</w:t>
      </w:r>
      <w:r w:rsidRPr="001E5C06">
        <w:rPr>
          <w:lang w:val="ru-RU"/>
        </w:rPr>
        <w:br/>
      </w: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Созд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AA6B61" w:rsidRPr="001E5C06" w:rsidRDefault="001E5C06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Лепка сказочного персонажа на основе сюжета известной сказки или создание этого персонажа путё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м бумагопластики.</w:t>
      </w:r>
    </w:p>
    <w:p w:rsidR="00AA6B61" w:rsidRPr="001E5C06" w:rsidRDefault="001E5C06">
      <w:pPr>
        <w:tabs>
          <w:tab w:val="left" w:pos="180"/>
        </w:tabs>
        <w:autoSpaceDE w:val="0"/>
        <w:autoSpaceDN w:val="0"/>
        <w:spacing w:before="70" w:after="0" w:line="262" w:lineRule="auto"/>
        <w:ind w:right="1296"/>
        <w:rPr>
          <w:lang w:val="ru-RU"/>
        </w:rPr>
      </w:pP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AA6B61" w:rsidRPr="001E5C06" w:rsidRDefault="001E5C06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AA6B61" w:rsidRPr="001E5C06" w:rsidRDefault="001E5C06">
      <w:pPr>
        <w:tabs>
          <w:tab w:val="left" w:pos="180"/>
        </w:tabs>
        <w:autoSpaceDE w:val="0"/>
        <w:autoSpaceDN w:val="0"/>
        <w:spacing w:before="190" w:after="0"/>
        <w:ind w:right="576"/>
        <w:rPr>
          <w:lang w:val="ru-RU"/>
        </w:rPr>
      </w:pP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«Декоративно-прикладное</w:t>
      </w:r>
      <w:r w:rsidRPr="001E5C0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искусство»</w:t>
      </w:r>
      <w:r w:rsidRPr="001E5C06">
        <w:rPr>
          <w:lang w:val="ru-RU"/>
        </w:rPr>
        <w:br/>
      </w: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AA6B61" w:rsidRPr="001E5C06" w:rsidRDefault="00AA6B61">
      <w:pPr>
        <w:rPr>
          <w:lang w:val="ru-RU"/>
        </w:rPr>
        <w:sectPr w:rsidR="00AA6B61" w:rsidRPr="001E5C06">
          <w:pgSz w:w="11900" w:h="16840"/>
          <w:pgMar w:top="298" w:right="650" w:bottom="44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A6B61" w:rsidRPr="001E5C06" w:rsidRDefault="00AA6B61">
      <w:pPr>
        <w:autoSpaceDE w:val="0"/>
        <w:autoSpaceDN w:val="0"/>
        <w:spacing w:after="78" w:line="220" w:lineRule="exact"/>
        <w:rPr>
          <w:lang w:val="ru-RU"/>
        </w:rPr>
      </w:pPr>
    </w:p>
    <w:p w:rsidR="00AA6B61" w:rsidRPr="001E5C06" w:rsidRDefault="001E5C06">
      <w:pPr>
        <w:tabs>
          <w:tab w:val="left" w:pos="180"/>
        </w:tabs>
        <w:autoSpaceDE w:val="0"/>
        <w:autoSpaceDN w:val="0"/>
        <w:spacing w:after="0" w:line="262" w:lineRule="auto"/>
        <w:ind w:right="576"/>
        <w:rPr>
          <w:lang w:val="ru-RU"/>
        </w:rPr>
      </w:pP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AA6B61" w:rsidRPr="001E5C06" w:rsidRDefault="001E5C06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:rsidR="00AA6B61" w:rsidRPr="001E5C06" w:rsidRDefault="001E5C06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Проектирование (эски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зы) декоративных украшений в городе: ажурные ограды, украшения фонарей, скамеек, киосков, подставок для цветов и др.</w:t>
      </w:r>
    </w:p>
    <w:p w:rsidR="00AA6B61" w:rsidRPr="001E5C06" w:rsidRDefault="001E5C06">
      <w:pPr>
        <w:tabs>
          <w:tab w:val="left" w:pos="180"/>
        </w:tabs>
        <w:autoSpaceDE w:val="0"/>
        <w:autoSpaceDN w:val="0"/>
        <w:spacing w:before="190" w:after="0" w:line="271" w:lineRule="auto"/>
        <w:rPr>
          <w:lang w:val="ru-RU"/>
        </w:rPr>
      </w:pP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«Архитектура»</w:t>
      </w:r>
      <w:r w:rsidRPr="001E5C06">
        <w:rPr>
          <w:lang w:val="ru-RU"/>
        </w:rPr>
        <w:br/>
      </w: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Зарисовки исторических памятников и архитектурных достопримечательностей города или села. Работа по наблюдению и по 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памяти, на основе использования фотографий и образных представлений.</w:t>
      </w:r>
    </w:p>
    <w:p w:rsidR="00AA6B61" w:rsidRPr="001E5C06" w:rsidRDefault="001E5C06">
      <w:pPr>
        <w:tabs>
          <w:tab w:val="left" w:pos="180"/>
        </w:tabs>
        <w:autoSpaceDE w:val="0"/>
        <w:autoSpaceDN w:val="0"/>
        <w:spacing w:before="72" w:after="0" w:line="262" w:lineRule="auto"/>
        <w:ind w:right="432"/>
        <w:rPr>
          <w:lang w:val="ru-RU"/>
        </w:rPr>
      </w:pP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</w:t>
      </w:r>
    </w:p>
    <w:p w:rsidR="00AA6B61" w:rsidRPr="001E5C06" w:rsidRDefault="001E5C06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AA6B61" w:rsidRPr="001E5C06" w:rsidRDefault="001E5C06">
      <w:pPr>
        <w:tabs>
          <w:tab w:val="left" w:pos="180"/>
        </w:tabs>
        <w:autoSpaceDE w:val="0"/>
        <w:autoSpaceDN w:val="0"/>
        <w:spacing w:before="190" w:after="0" w:line="271" w:lineRule="auto"/>
        <w:rPr>
          <w:lang w:val="ru-RU"/>
        </w:rPr>
      </w:pP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«Восприятие</w:t>
      </w:r>
      <w:r w:rsidRPr="001E5C0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произведений искусства»</w:t>
      </w:r>
      <w:r w:rsidRPr="001E5C06">
        <w:rPr>
          <w:lang w:val="ru-RU"/>
        </w:rPr>
        <w:br/>
      </w: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AA6B61" w:rsidRPr="001E5C06" w:rsidRDefault="001E5C06">
      <w:pPr>
        <w:autoSpaceDE w:val="0"/>
        <w:autoSpaceDN w:val="0"/>
        <w:spacing w:before="70" w:after="0" w:line="271" w:lineRule="auto"/>
        <w:ind w:right="720" w:firstLine="180"/>
        <w:rPr>
          <w:lang w:val="ru-RU"/>
        </w:rPr>
      </w:pP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Восприятие объектов окружающего мира — архитектура, улицы города или села. Памятники арх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итектуры и архитектурные достопримечательности (по выбору учителя), их значение в современном мире.</w:t>
      </w:r>
    </w:p>
    <w:p w:rsidR="00AA6B61" w:rsidRPr="001E5C06" w:rsidRDefault="001E5C06">
      <w:pPr>
        <w:tabs>
          <w:tab w:val="left" w:pos="180"/>
        </w:tabs>
        <w:autoSpaceDE w:val="0"/>
        <w:autoSpaceDN w:val="0"/>
        <w:spacing w:before="70" w:after="0" w:line="262" w:lineRule="auto"/>
        <w:ind w:right="1152"/>
        <w:rPr>
          <w:lang w:val="ru-RU"/>
        </w:rPr>
      </w:pP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AA6B61" w:rsidRPr="001E5C06" w:rsidRDefault="001E5C06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Художественные музеи. Виртуальные путешест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вия в художественные музеи: Государственная Третьяковская галерея, Государственный Эрмитаж, Государственный Русский музей, </w:t>
      </w:r>
      <w:r w:rsidRPr="001E5C06">
        <w:rPr>
          <w:lang w:val="ru-RU"/>
        </w:rPr>
        <w:br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Государственный музей изобразительных искусств имени А. С. Пушкина. Экскурсии в местные художественные музеи и галереи. Виртуальные 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экскурсии в знаменитые зарубежные художественные музеи (выбор музеев —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AA6B61" w:rsidRPr="001E5C06" w:rsidRDefault="001E5C06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Знания о видах пространственных искусств: виды определяются по назначению произведений в жизни людей.</w:t>
      </w:r>
    </w:p>
    <w:p w:rsidR="00AA6B61" w:rsidRPr="001E5C06" w:rsidRDefault="001E5C06">
      <w:pPr>
        <w:autoSpaceDE w:val="0"/>
        <w:autoSpaceDN w:val="0"/>
        <w:spacing w:before="72" w:after="0" w:line="271" w:lineRule="auto"/>
        <w:ind w:right="432" w:firstLine="180"/>
        <w:rPr>
          <w:lang w:val="ru-RU"/>
        </w:rPr>
      </w:pP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Жанры в изобразительном искусстве — в живописи, графике, скульптуре — определяются предметом изображения; классификация и сравнение содержания произведени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й сходного сюжета (портреты, пейзажи и др.).</w:t>
      </w:r>
    </w:p>
    <w:p w:rsidR="00AA6B61" w:rsidRPr="001E5C06" w:rsidRDefault="001E5C06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Представления о произведениях крупнейших отечественных художников-пейзажистов: И. И. Шишкина, И. И. Левитана, А. К. Саврасова, В. Д. Поленова, А. И. Куинджи, И. К. Айвазовского и др.</w:t>
      </w:r>
    </w:p>
    <w:p w:rsidR="00AA6B61" w:rsidRPr="001E5C06" w:rsidRDefault="001E5C06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Представления о произведен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иях крупнейших отечественных портретистов: В. И. Сурикова, И. Е. Репина, В. А. Серова и др.</w:t>
      </w:r>
    </w:p>
    <w:p w:rsidR="00AA6B61" w:rsidRPr="001E5C06" w:rsidRDefault="001E5C06">
      <w:pPr>
        <w:tabs>
          <w:tab w:val="left" w:pos="180"/>
        </w:tabs>
        <w:autoSpaceDE w:val="0"/>
        <w:autoSpaceDN w:val="0"/>
        <w:spacing w:before="190" w:after="0" w:line="281" w:lineRule="auto"/>
        <w:ind w:right="432"/>
        <w:rPr>
          <w:lang w:val="ru-RU"/>
        </w:rPr>
      </w:pP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«Азбука цифровой графики»</w:t>
      </w:r>
      <w:r w:rsidRPr="001E5C06">
        <w:rPr>
          <w:lang w:val="ru-RU"/>
        </w:rPr>
        <w:br/>
      </w: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, разные направления и ритмы движения (собрались, разбежались, догоняют, улетают и т. д.). Вместо пятен (геометрических фигур) могут быть простые силуэты машинок, птичек, облаков и др.</w:t>
      </w:r>
    </w:p>
    <w:p w:rsidR="00AA6B61" w:rsidRPr="001E5C06" w:rsidRDefault="001E5C06">
      <w:pPr>
        <w:autoSpaceDE w:val="0"/>
        <w:autoSpaceDN w:val="0"/>
        <w:spacing w:before="70" w:after="0" w:line="262" w:lineRule="auto"/>
        <w:ind w:right="432"/>
        <w:jc w:val="center"/>
        <w:rPr>
          <w:lang w:val="ru-RU"/>
        </w:rPr>
      </w:pP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В графическом редакторе создание рисунка элемента орнамента (паттерна),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 его копирование, многократное повторение, в том числе с поворотами вокруг оси рисунка, и создание орнамента, в</w:t>
      </w:r>
    </w:p>
    <w:p w:rsidR="00AA6B61" w:rsidRPr="001E5C06" w:rsidRDefault="00AA6B61">
      <w:pPr>
        <w:rPr>
          <w:lang w:val="ru-RU"/>
        </w:rPr>
        <w:sectPr w:rsidR="00AA6B61" w:rsidRPr="001E5C06">
          <w:pgSz w:w="11900" w:h="16840"/>
          <w:pgMar w:top="298" w:right="666" w:bottom="416" w:left="666" w:header="720" w:footer="720" w:gutter="0"/>
          <w:cols w:space="720" w:equalWidth="0">
            <w:col w:w="10568" w:space="0"/>
          </w:cols>
          <w:docGrid w:linePitch="360"/>
        </w:sectPr>
      </w:pPr>
    </w:p>
    <w:p w:rsidR="00AA6B61" w:rsidRPr="001E5C06" w:rsidRDefault="00AA6B61">
      <w:pPr>
        <w:autoSpaceDE w:val="0"/>
        <w:autoSpaceDN w:val="0"/>
        <w:spacing w:after="66" w:line="220" w:lineRule="exact"/>
        <w:rPr>
          <w:lang w:val="ru-RU"/>
        </w:rPr>
      </w:pPr>
    </w:p>
    <w:p w:rsidR="00AA6B61" w:rsidRPr="001E5C06" w:rsidRDefault="001E5C06">
      <w:pPr>
        <w:autoSpaceDE w:val="0"/>
        <w:autoSpaceDN w:val="0"/>
        <w:spacing w:after="0" w:line="230" w:lineRule="auto"/>
        <w:rPr>
          <w:lang w:val="ru-RU"/>
        </w:rPr>
      </w:pP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основе которого раппорт. Вариативное создание орнаментов на основе одного и того же э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лемента.</w:t>
      </w:r>
    </w:p>
    <w:p w:rsidR="00AA6B61" w:rsidRPr="001E5C06" w:rsidRDefault="001E5C06">
      <w:pPr>
        <w:tabs>
          <w:tab w:val="left" w:pos="180"/>
        </w:tabs>
        <w:autoSpaceDE w:val="0"/>
        <w:autoSpaceDN w:val="0"/>
        <w:spacing w:before="70" w:after="0" w:line="271" w:lineRule="auto"/>
        <w:ind w:right="144"/>
        <w:rPr>
          <w:lang w:val="ru-RU"/>
        </w:rPr>
      </w:pP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Изображение и изучение мимики лица в программе </w:t>
      </w:r>
      <w:r>
        <w:rPr>
          <w:rFonts w:ascii="Times New Roman" w:eastAsia="Times New Roman" w:hAnsi="Times New Roman"/>
          <w:color w:val="000000"/>
          <w:sz w:val="24"/>
        </w:rPr>
        <w:t>Paint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 (или другом графическом редакторе). </w:t>
      </w: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AA6B61" w:rsidRPr="001E5C06" w:rsidRDefault="001E5C06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Редактирование фотографий в программе </w:t>
      </w:r>
      <w:r>
        <w:rPr>
          <w:rFonts w:ascii="Times New Roman" w:eastAsia="Times New Roman" w:hAnsi="Times New Roman"/>
          <w:color w:val="000000"/>
          <w:sz w:val="24"/>
        </w:rPr>
        <w:t>Picture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Manager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: изменение яркости, контраста, насыщенности цвета; обрезка, поворот, отражение.</w:t>
      </w:r>
    </w:p>
    <w:p w:rsidR="00AA6B61" w:rsidRPr="001E5C06" w:rsidRDefault="001E5C06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AA6B61" w:rsidRPr="001E5C06" w:rsidRDefault="00AA6B61">
      <w:pPr>
        <w:rPr>
          <w:lang w:val="ru-RU"/>
        </w:rPr>
        <w:sectPr w:rsidR="00AA6B61" w:rsidRPr="001E5C06">
          <w:pgSz w:w="11900" w:h="16840"/>
          <w:pgMar w:top="286" w:right="802" w:bottom="1440" w:left="666" w:header="720" w:footer="720" w:gutter="0"/>
          <w:cols w:space="720" w:equalWidth="0">
            <w:col w:w="10432" w:space="0"/>
          </w:cols>
          <w:docGrid w:linePitch="360"/>
        </w:sectPr>
      </w:pPr>
    </w:p>
    <w:p w:rsidR="00AA6B61" w:rsidRPr="001E5C06" w:rsidRDefault="00AA6B61">
      <w:pPr>
        <w:autoSpaceDE w:val="0"/>
        <w:autoSpaceDN w:val="0"/>
        <w:spacing w:after="78" w:line="220" w:lineRule="exact"/>
        <w:rPr>
          <w:lang w:val="ru-RU"/>
        </w:rPr>
      </w:pPr>
    </w:p>
    <w:p w:rsidR="00AA6B61" w:rsidRPr="001E5C06" w:rsidRDefault="001E5C06">
      <w:pPr>
        <w:autoSpaceDE w:val="0"/>
        <w:autoSpaceDN w:val="0"/>
        <w:spacing w:after="0" w:line="230" w:lineRule="auto"/>
        <w:rPr>
          <w:lang w:val="ru-RU"/>
        </w:rPr>
      </w:pPr>
      <w:r w:rsidRPr="001E5C06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AA6B61" w:rsidRPr="001E5C06" w:rsidRDefault="001E5C06">
      <w:pPr>
        <w:autoSpaceDE w:val="0"/>
        <w:autoSpaceDN w:val="0"/>
        <w:spacing w:before="346" w:after="0" w:line="230" w:lineRule="auto"/>
        <w:rPr>
          <w:lang w:val="ru-RU"/>
        </w:rPr>
      </w:pPr>
      <w:r w:rsidRPr="001E5C06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AA6B61" w:rsidRPr="001E5C06" w:rsidRDefault="001E5C06">
      <w:pPr>
        <w:autoSpaceDE w:val="0"/>
        <w:autoSpaceDN w:val="0"/>
        <w:spacing w:before="166" w:after="0" w:line="271" w:lineRule="auto"/>
        <w:ind w:right="1152" w:firstLine="180"/>
        <w:rPr>
          <w:lang w:val="ru-RU"/>
        </w:rPr>
      </w:pP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В центре программы по изобразительному искусству в соответствии с ФГОС начального образования находится личностное развитие обучаю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щихся, приобщение их к российским традиционным духовным ценностям, а также социализация личности.</w:t>
      </w:r>
    </w:p>
    <w:p w:rsidR="00AA6B61" w:rsidRPr="001E5C06" w:rsidRDefault="001E5C06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Программа призвана обеспечить достижение обучающимися личностных результатов: </w:t>
      </w:r>
      <w:r w:rsidRPr="001E5C06">
        <w:rPr>
          <w:lang w:val="ru-RU"/>
        </w:rPr>
        <w:br/>
      </w: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уважения и ценностного отношения к своей Родине — России; </w:t>
      </w:r>
      <w:r w:rsidRPr="001E5C06">
        <w:rPr>
          <w:lang w:val="ru-RU"/>
        </w:rPr>
        <w:br/>
      </w: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ценностно-смыслов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ые ориентации и установки, отражающие индивидуально-личностные позиции и социально значимые личностные качества; </w:t>
      </w:r>
      <w:r w:rsidRPr="001E5C06">
        <w:rPr>
          <w:lang w:val="ru-RU"/>
        </w:rPr>
        <w:br/>
      </w: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духовно-нравственное развитие обучающихся; </w:t>
      </w:r>
      <w:r w:rsidRPr="001E5C06">
        <w:rPr>
          <w:lang w:val="ru-RU"/>
        </w:rPr>
        <w:br/>
      </w: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мотивацию к познанию и обучению, готовность к саморазвитию и активному участию в социально-значи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мой деятельности; </w:t>
      </w:r>
      <w:r w:rsidRPr="001E5C06">
        <w:rPr>
          <w:lang w:val="ru-RU"/>
        </w:rPr>
        <w:br/>
      </w: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позитивный опыт участия в творческой деятельности; </w:t>
      </w:r>
      <w:r w:rsidRPr="001E5C06">
        <w:rPr>
          <w:lang w:val="ru-RU"/>
        </w:rPr>
        <w:br/>
      </w: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угих народов.</w:t>
      </w:r>
    </w:p>
    <w:p w:rsidR="00AA6B61" w:rsidRPr="001E5C06" w:rsidRDefault="001E5C06">
      <w:pPr>
        <w:autoSpaceDE w:val="0"/>
        <w:autoSpaceDN w:val="0"/>
        <w:spacing w:before="190" w:after="0" w:line="281" w:lineRule="auto"/>
        <w:ind w:right="144" w:firstLine="180"/>
        <w:rPr>
          <w:lang w:val="ru-RU"/>
        </w:rPr>
      </w:pPr>
      <w:r w:rsidRPr="001E5C06">
        <w:rPr>
          <w:rFonts w:ascii="Times New Roman" w:eastAsia="Times New Roman" w:hAnsi="Times New Roman"/>
          <w:i/>
          <w:color w:val="000000"/>
          <w:sz w:val="24"/>
          <w:lang w:val="ru-RU"/>
        </w:rPr>
        <w:t>Патриотическое воспитание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 осуществляется через освоение школьниками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:rsidR="00AA6B61" w:rsidRPr="001E5C06" w:rsidRDefault="001E5C06">
      <w:pPr>
        <w:autoSpaceDE w:val="0"/>
        <w:autoSpaceDN w:val="0"/>
        <w:spacing w:before="70" w:after="0" w:line="281" w:lineRule="auto"/>
        <w:ind w:right="144" w:firstLine="180"/>
        <w:rPr>
          <w:lang w:val="ru-RU"/>
        </w:rPr>
      </w:pPr>
      <w:r w:rsidRPr="001E5C06">
        <w:rPr>
          <w:rFonts w:ascii="Times New Roman" w:eastAsia="Times New Roman" w:hAnsi="Times New Roman"/>
          <w:i/>
          <w:color w:val="000000"/>
          <w:sz w:val="24"/>
          <w:lang w:val="ru-RU"/>
        </w:rPr>
        <w:t>Гражданское воспитание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 формируется через развитие чувства личной причастности к жизн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AA6B61" w:rsidRPr="001E5C06" w:rsidRDefault="001E5C06">
      <w:pPr>
        <w:autoSpaceDE w:val="0"/>
        <w:autoSpaceDN w:val="0"/>
        <w:spacing w:before="70" w:after="0" w:line="283" w:lineRule="auto"/>
        <w:ind w:right="288" w:firstLine="180"/>
        <w:rPr>
          <w:lang w:val="ru-RU"/>
        </w:rPr>
      </w:pPr>
      <w:r w:rsidRPr="001E5C06">
        <w:rPr>
          <w:rFonts w:ascii="Times New Roman" w:eastAsia="Times New Roman" w:hAnsi="Times New Roman"/>
          <w:i/>
          <w:color w:val="000000"/>
          <w:sz w:val="24"/>
          <w:lang w:val="ru-RU"/>
        </w:rPr>
        <w:t>Духовно-нравственное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 воспитание является стержнем художественного развития обучающегося, 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приобщения его к искусству как сфере, концентрирующей в себе духовно-нравственного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ют школьнику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AA6B61" w:rsidRPr="001E5C06" w:rsidRDefault="001E5C06">
      <w:pPr>
        <w:autoSpaceDE w:val="0"/>
        <w:autoSpaceDN w:val="0"/>
        <w:spacing w:before="70" w:after="0" w:line="281" w:lineRule="auto"/>
        <w:ind w:right="144" w:firstLine="180"/>
        <w:rPr>
          <w:lang w:val="ru-RU"/>
        </w:rPr>
      </w:pPr>
      <w:r w:rsidRPr="001E5C06">
        <w:rPr>
          <w:rFonts w:ascii="Times New Roman" w:eastAsia="Times New Roman" w:hAnsi="Times New Roman"/>
          <w:i/>
          <w:color w:val="000000"/>
          <w:sz w:val="24"/>
          <w:lang w:val="ru-RU"/>
        </w:rPr>
        <w:t>Эстетическое воспитание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 — важнейший компонент и условие развития социально значимых 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школьников в отношении к окружающим людям, в стремлении к их пониманию, а также в отно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шении к семье, природе, труду, искусству, культурному наследию.</w:t>
      </w:r>
    </w:p>
    <w:p w:rsidR="00AA6B61" w:rsidRPr="001E5C06" w:rsidRDefault="001E5C06">
      <w:pPr>
        <w:autoSpaceDE w:val="0"/>
        <w:autoSpaceDN w:val="0"/>
        <w:spacing w:before="70" w:after="0"/>
        <w:ind w:firstLine="180"/>
        <w:rPr>
          <w:lang w:val="ru-RU"/>
        </w:rPr>
      </w:pPr>
      <w:r w:rsidRPr="001E5C06">
        <w:rPr>
          <w:rFonts w:ascii="Times New Roman" w:eastAsia="Times New Roman" w:hAnsi="Times New Roman"/>
          <w:i/>
          <w:color w:val="000000"/>
          <w:sz w:val="24"/>
          <w:lang w:val="ru-RU"/>
        </w:rPr>
        <w:t>Ценности познавательной деятельности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AA6B61" w:rsidRPr="001E5C06" w:rsidRDefault="001E5C06">
      <w:pPr>
        <w:autoSpaceDE w:val="0"/>
        <w:autoSpaceDN w:val="0"/>
        <w:spacing w:before="70" w:after="0" w:line="271" w:lineRule="auto"/>
        <w:ind w:right="432" w:firstLine="180"/>
        <w:rPr>
          <w:lang w:val="ru-RU"/>
        </w:rPr>
      </w:pPr>
      <w:r w:rsidRPr="001E5C06">
        <w:rPr>
          <w:rFonts w:ascii="Times New Roman" w:eastAsia="Times New Roman" w:hAnsi="Times New Roman"/>
          <w:i/>
          <w:color w:val="000000"/>
          <w:sz w:val="24"/>
          <w:lang w:val="ru-RU"/>
        </w:rPr>
        <w:t>Экологическое воспитание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 происходит в процессе художественно-эстетического наблюдения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AA6B61" w:rsidRPr="001E5C06" w:rsidRDefault="00AA6B61">
      <w:pPr>
        <w:rPr>
          <w:lang w:val="ru-RU"/>
        </w:rPr>
        <w:sectPr w:rsidR="00AA6B61" w:rsidRPr="001E5C06">
          <w:pgSz w:w="11900" w:h="16840"/>
          <w:pgMar w:top="298" w:right="650" w:bottom="3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A6B61" w:rsidRPr="001E5C06" w:rsidRDefault="00AA6B61">
      <w:pPr>
        <w:autoSpaceDE w:val="0"/>
        <w:autoSpaceDN w:val="0"/>
        <w:spacing w:after="78" w:line="220" w:lineRule="exact"/>
        <w:rPr>
          <w:lang w:val="ru-RU"/>
        </w:rPr>
      </w:pPr>
    </w:p>
    <w:p w:rsidR="00AA6B61" w:rsidRPr="001E5C06" w:rsidRDefault="001E5C06">
      <w:pPr>
        <w:autoSpaceDE w:val="0"/>
        <w:autoSpaceDN w:val="0"/>
        <w:spacing w:after="0" w:line="281" w:lineRule="auto"/>
        <w:ind w:right="144" w:firstLine="180"/>
        <w:rPr>
          <w:lang w:val="ru-RU"/>
        </w:rPr>
      </w:pPr>
      <w:r w:rsidRPr="001E5C06">
        <w:rPr>
          <w:rFonts w:ascii="Times New Roman" w:eastAsia="Times New Roman" w:hAnsi="Times New Roman"/>
          <w:i/>
          <w:color w:val="000000"/>
          <w:sz w:val="24"/>
          <w:lang w:val="ru-RU"/>
        </w:rPr>
        <w:t>Трудовое воспитание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 осуществл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удовой деятельности. Важны также умения сотрудничать с одноклассниками, работать в команде, выполнять коллективную работу — обязательные требования к определённым заданиям по программе.</w:t>
      </w:r>
    </w:p>
    <w:p w:rsidR="00AA6B61" w:rsidRPr="001E5C06" w:rsidRDefault="001E5C06">
      <w:pPr>
        <w:autoSpaceDE w:val="0"/>
        <w:autoSpaceDN w:val="0"/>
        <w:spacing w:before="262" w:after="0" w:line="230" w:lineRule="auto"/>
        <w:rPr>
          <w:lang w:val="ru-RU"/>
        </w:rPr>
      </w:pPr>
      <w:r w:rsidRPr="001E5C06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AA6B61" w:rsidRPr="001E5C06" w:rsidRDefault="001E5C06">
      <w:pPr>
        <w:tabs>
          <w:tab w:val="left" w:pos="180"/>
        </w:tabs>
        <w:autoSpaceDE w:val="0"/>
        <w:autoSpaceDN w:val="0"/>
        <w:spacing w:before="166" w:after="0" w:line="288" w:lineRule="auto"/>
        <w:rPr>
          <w:lang w:val="ru-RU"/>
        </w:rPr>
      </w:pP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1.Овладение универсальными познавательными </w:t>
      </w:r>
      <w:r w:rsidRPr="001E5C0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действиями </w:t>
      </w:r>
      <w:r w:rsidRPr="001E5C06">
        <w:rPr>
          <w:lang w:val="ru-RU"/>
        </w:rPr>
        <w:br/>
      </w: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Пространственные представления и сенсорные способности: </w:t>
      </w:r>
      <w:r w:rsidRPr="001E5C06">
        <w:rPr>
          <w:lang w:val="ru-RU"/>
        </w:rPr>
        <w:br/>
      </w: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форму предмета, конструкции; </w:t>
      </w:r>
      <w:r w:rsidRPr="001E5C06">
        <w:rPr>
          <w:lang w:val="ru-RU"/>
        </w:rPr>
        <w:br/>
      </w: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доминантные черты (характерные особенности) в визуальном образе; </w:t>
      </w:r>
      <w:r w:rsidRPr="001E5C06">
        <w:rPr>
          <w:lang w:val="ru-RU"/>
        </w:rPr>
        <w:br/>
      </w: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сравнивать плоскостные и пространственные объекты по заданным 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основаниям; </w:t>
      </w:r>
      <w:r w:rsidRPr="001E5C06">
        <w:rPr>
          <w:lang w:val="ru-RU"/>
        </w:rPr>
        <w:br/>
      </w: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находить ассоциативные связи между визуальными образами разных форм и предметов; </w:t>
      </w:r>
      <w:r w:rsidRPr="001E5C06">
        <w:rPr>
          <w:lang w:val="ru-RU"/>
        </w:rPr>
        <w:br/>
      </w: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сопоставлять части и целое в видимом образе, предмете, конструкции; </w:t>
      </w:r>
      <w:r w:rsidRPr="001E5C06">
        <w:rPr>
          <w:lang w:val="ru-RU"/>
        </w:rPr>
        <w:br/>
      </w: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пропорциональные отношения частей внутри целого и предметов между собой; </w:t>
      </w: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о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бобщать форму составной конструкции; </w:t>
      </w:r>
      <w:r w:rsidRPr="001E5C06">
        <w:rPr>
          <w:lang w:val="ru-RU"/>
        </w:rPr>
        <w:br/>
      </w: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и анализировать ритмические отношения в пространстве и в изображении (визуальном образе) на установленных основаниях; </w:t>
      </w:r>
      <w:r w:rsidRPr="001E5C06">
        <w:rPr>
          <w:lang w:val="ru-RU"/>
        </w:rPr>
        <w:br/>
      </w: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абстрагировать образ реальности при построении плоской композиции; </w:t>
      </w:r>
      <w:r w:rsidRPr="001E5C06">
        <w:rPr>
          <w:lang w:val="ru-RU"/>
        </w:rPr>
        <w:br/>
      </w: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соотносить тональны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е отношения (тёмное — светлое) в пространственных и плоскостных объектах; </w:t>
      </w: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AA6B61" w:rsidRPr="001E5C06" w:rsidRDefault="001E5C06">
      <w:pPr>
        <w:tabs>
          <w:tab w:val="left" w:pos="180"/>
        </w:tabs>
        <w:autoSpaceDE w:val="0"/>
        <w:autoSpaceDN w:val="0"/>
        <w:spacing w:before="190" w:after="0" w:line="290" w:lineRule="auto"/>
        <w:rPr>
          <w:lang w:val="ru-RU"/>
        </w:rPr>
      </w:pP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Базовые логические и исследовательские действия: </w:t>
      </w:r>
      <w:r w:rsidRPr="001E5C06">
        <w:rPr>
          <w:lang w:val="ru-RU"/>
        </w:rPr>
        <w:br/>
      </w: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проявля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ть исследовательские, экспериментальные действия в процессе освоения выразительных свойств различных художественных материалов; </w:t>
      </w:r>
      <w:r w:rsidRPr="001E5C06">
        <w:rPr>
          <w:lang w:val="ru-RU"/>
        </w:rPr>
        <w:br/>
      </w: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творческие экспериментальные действия в процессе самостоятельного выполнения художественных заданий; </w:t>
      </w:r>
      <w:r w:rsidRPr="001E5C06">
        <w:rPr>
          <w:lang w:val="ru-RU"/>
        </w:rPr>
        <w:br/>
      </w: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проявлять исс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 </w:t>
      </w:r>
      <w:r w:rsidRPr="001E5C06">
        <w:rPr>
          <w:lang w:val="ru-RU"/>
        </w:rPr>
        <w:br/>
      </w: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наблюдения для получения информации 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об особенностях объектов и состояния природы, предметного мира человека, городской среды; </w:t>
      </w:r>
      <w:r w:rsidRPr="001E5C06">
        <w:rPr>
          <w:lang w:val="ru-RU"/>
        </w:rPr>
        <w:br/>
      </w: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анализировать и оценивать с позиций эстетических категорий явления природы и предметно-пространственную среду жизни человека; </w:t>
      </w:r>
      <w:r w:rsidRPr="001E5C06">
        <w:rPr>
          <w:lang w:val="ru-RU"/>
        </w:rPr>
        <w:br/>
      </w: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формулировать выводы, соответствующи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е эстетическим, аналитическим и другим учебным установкам по результатам проведённого наблюдения; </w:t>
      </w:r>
      <w:r w:rsidRPr="001E5C06">
        <w:rPr>
          <w:lang w:val="ru-RU"/>
        </w:rPr>
        <w:br/>
      </w: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знаково-символические средства для составления орнаментов и декоративных композиций; </w:t>
      </w:r>
      <w:r w:rsidRPr="001E5C06">
        <w:rPr>
          <w:lang w:val="ru-RU"/>
        </w:rPr>
        <w:br/>
      </w: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классифицировать произведения искусства по видам и, соот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ветственно, по назначению в жизни людей; </w:t>
      </w:r>
      <w:r w:rsidRPr="001E5C06">
        <w:rPr>
          <w:lang w:val="ru-RU"/>
        </w:rPr>
        <w:br/>
      </w: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классифицировать произведения изобразительного искусства по жанрам в качестве инструмента анализа содержания произведений; </w:t>
      </w:r>
      <w:r w:rsidRPr="001E5C06">
        <w:rPr>
          <w:lang w:val="ru-RU"/>
        </w:rPr>
        <w:br/>
      </w: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ставить и использовать вопросы как исследовательский инструмент познания.</w:t>
      </w:r>
    </w:p>
    <w:p w:rsidR="00AA6B61" w:rsidRPr="001E5C06" w:rsidRDefault="001E5C06">
      <w:pPr>
        <w:autoSpaceDE w:val="0"/>
        <w:autoSpaceDN w:val="0"/>
        <w:spacing w:before="190" w:after="0" w:line="262" w:lineRule="auto"/>
        <w:ind w:left="180" w:right="4752"/>
        <w:rPr>
          <w:lang w:val="ru-RU"/>
        </w:rPr>
      </w:pPr>
      <w:r w:rsidRPr="001E5C06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Работа с информацией: </w:t>
      </w:r>
      <w:r w:rsidRPr="001E5C06">
        <w:rPr>
          <w:lang w:val="ru-RU"/>
        </w:rPr>
        <w:br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использовать электронные образовательные ресурсы;</w:t>
      </w:r>
    </w:p>
    <w:p w:rsidR="00AA6B61" w:rsidRPr="001E5C06" w:rsidRDefault="00AA6B61">
      <w:pPr>
        <w:rPr>
          <w:lang w:val="ru-RU"/>
        </w:rPr>
        <w:sectPr w:rsidR="00AA6B61" w:rsidRPr="001E5C06">
          <w:pgSz w:w="11900" w:h="16840"/>
          <w:pgMar w:top="298" w:right="658" w:bottom="332" w:left="666" w:header="720" w:footer="720" w:gutter="0"/>
          <w:cols w:space="720" w:equalWidth="0">
            <w:col w:w="10576" w:space="0"/>
          </w:cols>
          <w:docGrid w:linePitch="360"/>
        </w:sectPr>
      </w:pPr>
    </w:p>
    <w:p w:rsidR="00AA6B61" w:rsidRPr="001E5C06" w:rsidRDefault="00AA6B61">
      <w:pPr>
        <w:autoSpaceDE w:val="0"/>
        <w:autoSpaceDN w:val="0"/>
        <w:spacing w:after="78" w:line="220" w:lineRule="exact"/>
        <w:rPr>
          <w:lang w:val="ru-RU"/>
        </w:rPr>
      </w:pPr>
    </w:p>
    <w:p w:rsidR="00AA6B61" w:rsidRPr="001E5C06" w:rsidRDefault="001E5C06">
      <w:pPr>
        <w:tabs>
          <w:tab w:val="left" w:pos="180"/>
        </w:tabs>
        <w:autoSpaceDE w:val="0"/>
        <w:autoSpaceDN w:val="0"/>
        <w:spacing w:after="0" w:line="286" w:lineRule="auto"/>
        <w:rPr>
          <w:lang w:val="ru-RU"/>
        </w:rPr>
      </w:pP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работать с электронными учебниками и учебными пособиями; </w:t>
      </w:r>
      <w:r w:rsidRPr="001E5C06">
        <w:rPr>
          <w:lang w:val="ru-RU"/>
        </w:rPr>
        <w:br/>
      </w: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выбирать источник для получения информации: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 поисковые системы Интернета, цифровые электронные средства, справочники, художественные альбомы и детские книги; </w:t>
      </w:r>
      <w:r w:rsidRPr="001E5C06">
        <w:rPr>
          <w:lang w:val="ru-RU"/>
        </w:rPr>
        <w:br/>
      </w: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ах; </w:t>
      </w:r>
      <w:r w:rsidRPr="001E5C06">
        <w:rPr>
          <w:lang w:val="ru-RU"/>
        </w:rPr>
        <w:br/>
      </w: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самостоятельно готовить информацию на заданную или выбранную тему и представлять её в различных видах: рисунках и эскизах, электронных презентациях; </w:t>
      </w:r>
      <w:r w:rsidRPr="001E5C06">
        <w:rPr>
          <w:lang w:val="ru-RU"/>
        </w:rPr>
        <w:br/>
      </w: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осуществлять виртуальные путешествия по архитектурным памятникам, в отечественные </w:t>
      </w:r>
      <w:r w:rsidRPr="001E5C06">
        <w:rPr>
          <w:lang w:val="ru-RU"/>
        </w:rPr>
        <w:br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художественные м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узеи и зарубежные художественные музеи (галереи) на основе установок и квестов, предложенных учителем; </w:t>
      </w:r>
      <w:r w:rsidRPr="001E5C06">
        <w:rPr>
          <w:lang w:val="ru-RU"/>
        </w:rPr>
        <w:br/>
      </w: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соблюдать правила информационной безопасности при работе в сети Интернет.</w:t>
      </w:r>
    </w:p>
    <w:p w:rsidR="00AA6B61" w:rsidRPr="001E5C06" w:rsidRDefault="001E5C06">
      <w:pPr>
        <w:tabs>
          <w:tab w:val="left" w:pos="180"/>
        </w:tabs>
        <w:autoSpaceDE w:val="0"/>
        <w:autoSpaceDN w:val="0"/>
        <w:spacing w:before="192" w:after="0" w:line="288" w:lineRule="auto"/>
        <w:rPr>
          <w:lang w:val="ru-RU"/>
        </w:rPr>
      </w:pP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2.Овладение универсальными коммуникативными действиями </w:t>
      </w:r>
      <w:r w:rsidRPr="001E5C06">
        <w:rPr>
          <w:lang w:val="ru-RU"/>
        </w:rPr>
        <w:br/>
      </w: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Обучающиеся должны овладеть следующими действиями: </w:t>
      </w:r>
      <w:r w:rsidRPr="001E5C06">
        <w:rPr>
          <w:lang w:val="ru-RU"/>
        </w:rPr>
        <w:br/>
      </w: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искусство в качестве особого языка общения — межличностного (автор — зритель), между поколениями, между народами; </w:t>
      </w:r>
      <w:r w:rsidRPr="001E5C06">
        <w:rPr>
          <w:lang w:val="ru-RU"/>
        </w:rPr>
        <w:br/>
      </w: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вести диалог и участвовать в дискуссии, проявляя уважительное отношение к оппо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  <w:r w:rsidRPr="001E5C06">
        <w:rPr>
          <w:lang w:val="ru-RU"/>
        </w:rPr>
        <w:br/>
      </w: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находить общее решение и разрешать конфликты на основе общих позиций и учёта интересов в процессе со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вместной художественной деятельности; </w:t>
      </w:r>
      <w:r w:rsidRPr="001E5C06">
        <w:rPr>
          <w:lang w:val="ru-RU"/>
        </w:rPr>
        <w:br/>
      </w: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демонстрировать и объяснять результаты своего творческого, художественного или </w:t>
      </w:r>
      <w:r w:rsidRPr="001E5C06">
        <w:rPr>
          <w:lang w:val="ru-RU"/>
        </w:rPr>
        <w:br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исследовательского опыта; </w:t>
      </w:r>
      <w:r w:rsidRPr="001E5C06">
        <w:rPr>
          <w:lang w:val="ru-RU"/>
        </w:rPr>
        <w:br/>
      </w: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анализировать произведения детского художественного творчества с позиций их содержания и в соответствии с уч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ебной задачей, поставленной учителем; </w:t>
      </w:r>
      <w:r w:rsidRPr="001E5C06">
        <w:rPr>
          <w:lang w:val="ru-RU"/>
        </w:rPr>
        <w:br/>
      </w: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признавать своё и чужое право на ошибку, развивать свои способности сопереживать, понимать намерения и переживания свои и других людей; </w:t>
      </w:r>
      <w:r w:rsidRPr="001E5C06">
        <w:rPr>
          <w:lang w:val="ru-RU"/>
        </w:rPr>
        <w:br/>
      </w: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взаимодействовать, сотрудничать в процессе коллективной работы, принимать цель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AA6B61" w:rsidRPr="001E5C06" w:rsidRDefault="001E5C06">
      <w:pPr>
        <w:tabs>
          <w:tab w:val="left" w:pos="180"/>
        </w:tabs>
        <w:autoSpaceDE w:val="0"/>
        <w:autoSpaceDN w:val="0"/>
        <w:spacing w:before="190" w:after="0" w:line="286" w:lineRule="auto"/>
        <w:ind w:right="1296"/>
        <w:rPr>
          <w:lang w:val="ru-RU"/>
        </w:rPr>
      </w:pP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3.Овладение универсальными регулятивными действиями </w:t>
      </w:r>
      <w:r w:rsidRPr="001E5C06">
        <w:rPr>
          <w:lang w:val="ru-RU"/>
        </w:rPr>
        <w:br/>
      </w: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Обучающиеся должн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ы овладеть следующими действиями: </w:t>
      </w:r>
      <w:r w:rsidRPr="001E5C06">
        <w:rPr>
          <w:lang w:val="ru-RU"/>
        </w:rPr>
        <w:br/>
      </w: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внимательно относиться и выполнять учебные задачи, поставленные учителем; </w:t>
      </w: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соблюдать последовательность учебных действий при выполнении задания; </w:t>
      </w:r>
      <w:r w:rsidRPr="001E5C06">
        <w:rPr>
          <w:lang w:val="ru-RU"/>
        </w:rPr>
        <w:br/>
      </w: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уметь организовывать своё рабочее место для практической работы, сохраняя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 порядок в окружающем пространстве и бережно относясь к используемым материалам; </w:t>
      </w:r>
      <w:r w:rsidRPr="001E5C06">
        <w:rPr>
          <w:lang w:val="ru-RU"/>
        </w:rPr>
        <w:br/>
      </w: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AA6B61" w:rsidRPr="001E5C06" w:rsidRDefault="001E5C06">
      <w:pPr>
        <w:autoSpaceDE w:val="0"/>
        <w:autoSpaceDN w:val="0"/>
        <w:spacing w:before="262" w:after="0" w:line="230" w:lineRule="auto"/>
        <w:rPr>
          <w:lang w:val="ru-RU"/>
        </w:rPr>
      </w:pPr>
      <w:r w:rsidRPr="001E5C06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AA6B61" w:rsidRPr="001E5C06" w:rsidRDefault="001E5C06">
      <w:pPr>
        <w:autoSpaceDE w:val="0"/>
        <w:autoSpaceDN w:val="0"/>
        <w:spacing w:before="166" w:after="0"/>
        <w:ind w:firstLine="180"/>
        <w:rPr>
          <w:lang w:val="ru-RU"/>
        </w:rPr>
      </w:pP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Предметные результаты 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сформулированы по годам обучения на основе модульного построения содержания в соответствии с Приложением № 8 к Федеральному государственному образовательному стандарту начального общего образования, утверждённому приказом Министерства просвещения Российско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й Федерации.</w:t>
      </w:r>
    </w:p>
    <w:p w:rsidR="00AA6B61" w:rsidRPr="001E5C06" w:rsidRDefault="001E5C06">
      <w:pPr>
        <w:autoSpaceDE w:val="0"/>
        <w:autoSpaceDN w:val="0"/>
        <w:spacing w:before="190" w:after="0" w:line="262" w:lineRule="auto"/>
        <w:ind w:left="180" w:right="144"/>
        <w:rPr>
          <w:lang w:val="ru-RU"/>
        </w:rPr>
      </w:pPr>
      <w:r w:rsidRPr="001E5C06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«Графика»</w:t>
      </w:r>
      <w:r w:rsidRPr="001E5C06">
        <w:rPr>
          <w:lang w:val="ru-RU"/>
        </w:rPr>
        <w:br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Приобретать представление о художественном оформлении книги, о дизайне книги, многообразии</w:t>
      </w:r>
    </w:p>
    <w:p w:rsidR="00AA6B61" w:rsidRPr="001E5C06" w:rsidRDefault="00AA6B61">
      <w:pPr>
        <w:rPr>
          <w:lang w:val="ru-RU"/>
        </w:rPr>
        <w:sectPr w:rsidR="00AA6B61" w:rsidRPr="001E5C06">
          <w:pgSz w:w="11900" w:h="16840"/>
          <w:pgMar w:top="298" w:right="668" w:bottom="438" w:left="666" w:header="720" w:footer="720" w:gutter="0"/>
          <w:cols w:space="720" w:equalWidth="0">
            <w:col w:w="10566" w:space="0"/>
          </w:cols>
          <w:docGrid w:linePitch="360"/>
        </w:sectPr>
      </w:pPr>
    </w:p>
    <w:p w:rsidR="00AA6B61" w:rsidRPr="001E5C06" w:rsidRDefault="00AA6B61">
      <w:pPr>
        <w:autoSpaceDE w:val="0"/>
        <w:autoSpaceDN w:val="0"/>
        <w:spacing w:after="66" w:line="220" w:lineRule="exact"/>
        <w:rPr>
          <w:lang w:val="ru-RU"/>
        </w:rPr>
      </w:pPr>
    </w:p>
    <w:p w:rsidR="00AA6B61" w:rsidRPr="001E5C06" w:rsidRDefault="001E5C06">
      <w:pPr>
        <w:autoSpaceDE w:val="0"/>
        <w:autoSpaceDN w:val="0"/>
        <w:spacing w:after="0" w:line="230" w:lineRule="auto"/>
        <w:rPr>
          <w:lang w:val="ru-RU"/>
        </w:rPr>
      </w:pP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форм детских книг, о работе художников-иллюстраторов.</w:t>
      </w:r>
    </w:p>
    <w:p w:rsidR="00AA6B61" w:rsidRPr="001E5C06" w:rsidRDefault="001E5C06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AA6B61" w:rsidRPr="001E5C06" w:rsidRDefault="001E5C06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Узнавать об искусстве шрифта и обр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азных (изобразительных) возможностях надписи, о работе художника над шрифтовой композицией.</w:t>
      </w:r>
    </w:p>
    <w:p w:rsidR="00AA6B61" w:rsidRPr="001E5C06" w:rsidRDefault="001E5C06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Создавать практическую творческую работу — поздравительную открытку, совмещая в ней шрифт и изображение.</w:t>
      </w:r>
    </w:p>
    <w:p w:rsidR="00AA6B61" w:rsidRPr="001E5C06" w:rsidRDefault="001E5C06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Узнавать о работе художников над плакатами и афишами.</w:t>
      </w:r>
    </w:p>
    <w:p w:rsidR="00AA6B61" w:rsidRPr="001E5C06" w:rsidRDefault="001E5C06">
      <w:pPr>
        <w:autoSpaceDE w:val="0"/>
        <w:autoSpaceDN w:val="0"/>
        <w:spacing w:before="70" w:after="0" w:line="262" w:lineRule="auto"/>
        <w:ind w:left="180" w:right="864"/>
        <w:rPr>
          <w:lang w:val="ru-RU"/>
        </w:rPr>
      </w:pP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Выпо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лнять творческую композицию — эскиз афиши к выбранному спектаклю или фильму. Узнавать основные пропорции лица человека, взаимное расположение частей лица.</w:t>
      </w:r>
    </w:p>
    <w:p w:rsidR="00AA6B61" w:rsidRPr="001E5C06" w:rsidRDefault="001E5C06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рисования портрета (лица) человека.</w:t>
      </w:r>
    </w:p>
    <w:p w:rsidR="00AA6B61" w:rsidRPr="001E5C06" w:rsidRDefault="001E5C06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Создавать маску сказочного персонажа с ярко выр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аженным характером лица (для карнавала или спектакля).</w:t>
      </w:r>
    </w:p>
    <w:p w:rsidR="00AA6B61" w:rsidRPr="001E5C06" w:rsidRDefault="001E5C06">
      <w:pPr>
        <w:tabs>
          <w:tab w:val="left" w:pos="180"/>
        </w:tabs>
        <w:autoSpaceDE w:val="0"/>
        <w:autoSpaceDN w:val="0"/>
        <w:spacing w:before="190" w:after="0" w:line="271" w:lineRule="auto"/>
        <w:rPr>
          <w:lang w:val="ru-RU"/>
        </w:rPr>
      </w:pP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«Живопись»</w:t>
      </w:r>
      <w:r w:rsidRPr="001E5C06">
        <w:rPr>
          <w:lang w:val="ru-RU"/>
        </w:rPr>
        <w:br/>
      </w: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AA6B61" w:rsidRPr="001E5C06" w:rsidRDefault="001E5C06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Рассматривать, эстетически анализировать сюжет и композицию, эмоциональное н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астроение в натюрмортах известных отечественных художников.</w:t>
      </w:r>
    </w:p>
    <w:p w:rsidR="00AA6B61" w:rsidRPr="001E5C06" w:rsidRDefault="001E5C06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создания творческой живописной работы — натюрморта с ярко выраженным настроением или «натюрморта-автопортрета».</w:t>
      </w:r>
    </w:p>
    <w:p w:rsidR="00AA6B61" w:rsidRPr="001E5C06" w:rsidRDefault="001E5C06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Изображать красками портрет человека с опорой на натуру или по пре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дставлению.</w:t>
      </w:r>
    </w:p>
    <w:p w:rsidR="00AA6B61" w:rsidRPr="001E5C06" w:rsidRDefault="001E5C06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Создавать пейзаж, передавая в нём активное состояние природы.</w:t>
      </w:r>
    </w:p>
    <w:p w:rsidR="00AA6B61" w:rsidRPr="001E5C06" w:rsidRDefault="001E5C06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Приобрести представление о деятельности художника в театре.</w:t>
      </w:r>
    </w:p>
    <w:p w:rsidR="00AA6B61" w:rsidRPr="001E5C06" w:rsidRDefault="001E5C06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Создать красками эскиз занавеса или эскиз декораций к выбранному сюжету.</w:t>
      </w:r>
    </w:p>
    <w:p w:rsidR="00AA6B61" w:rsidRPr="001E5C06" w:rsidRDefault="001E5C06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Познакомиться с работой художников по оформлению 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праздников.</w:t>
      </w:r>
    </w:p>
    <w:p w:rsidR="00AA6B61" w:rsidRPr="001E5C06" w:rsidRDefault="001E5C06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AA6B61" w:rsidRPr="001E5C06" w:rsidRDefault="001E5C06">
      <w:pPr>
        <w:tabs>
          <w:tab w:val="left" w:pos="180"/>
        </w:tabs>
        <w:autoSpaceDE w:val="0"/>
        <w:autoSpaceDN w:val="0"/>
        <w:spacing w:before="190" w:after="0" w:line="271" w:lineRule="auto"/>
        <w:ind w:right="432"/>
        <w:rPr>
          <w:lang w:val="ru-RU"/>
        </w:rPr>
      </w:pP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«Скульптура»</w:t>
      </w:r>
      <w:r w:rsidRPr="001E5C06">
        <w:rPr>
          <w:lang w:val="ru-RU"/>
        </w:rPr>
        <w:br/>
      </w: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Приобрести опыт творческой работы: лепка сказочного персонажа на основе сюжета известной сказки (или создание этого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 персонажа в технике бумагопластики, по выбору учителя).</w:t>
      </w:r>
    </w:p>
    <w:p w:rsidR="00AA6B61" w:rsidRPr="001E5C06" w:rsidRDefault="001E5C06">
      <w:pPr>
        <w:tabs>
          <w:tab w:val="left" w:pos="180"/>
        </w:tabs>
        <w:autoSpaceDE w:val="0"/>
        <w:autoSpaceDN w:val="0"/>
        <w:spacing w:before="72" w:after="0" w:line="262" w:lineRule="auto"/>
        <w:ind w:right="144"/>
        <w:rPr>
          <w:lang w:val="ru-RU"/>
        </w:rPr>
      </w:pP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AA6B61" w:rsidRPr="001E5C06" w:rsidRDefault="001E5C06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Узнавать о видах скульптуры: скульптурные памятники,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 парковая скульптура, мелкая пластика, рельеф (виды рельефа).</w:t>
      </w:r>
    </w:p>
    <w:p w:rsidR="00AA6B61" w:rsidRPr="001E5C06" w:rsidRDefault="001E5C06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Приобретать опыт лепки эскиза парковой скульптуры.</w:t>
      </w:r>
    </w:p>
    <w:p w:rsidR="00AA6B61" w:rsidRPr="001E5C06" w:rsidRDefault="001E5C06">
      <w:pPr>
        <w:tabs>
          <w:tab w:val="left" w:pos="180"/>
        </w:tabs>
        <w:autoSpaceDE w:val="0"/>
        <w:autoSpaceDN w:val="0"/>
        <w:spacing w:before="190" w:after="0" w:line="271" w:lineRule="auto"/>
        <w:rPr>
          <w:lang w:val="ru-RU"/>
        </w:rPr>
      </w:pP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«Декоративно-прикладное искусство»</w:t>
      </w:r>
      <w:r w:rsidRPr="001E5C06">
        <w:rPr>
          <w:lang w:val="ru-RU"/>
        </w:rPr>
        <w:br/>
      </w: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AA6B61" w:rsidRPr="001E5C06" w:rsidRDefault="001E5C06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AA6B61" w:rsidRPr="001E5C06" w:rsidRDefault="001E5C06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Узнать о сетчатых видах орнаментов и их применении в росписи тканей, стен и др.; уметь рассуждать с опорой на зрительный материал о видах симметрии в сетчатом орнаменте.</w:t>
      </w:r>
    </w:p>
    <w:p w:rsidR="00AA6B61" w:rsidRPr="001E5C06" w:rsidRDefault="001E5C06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Осваивать навыки создания орнаментов при помощи штампов и трафаретов.</w:t>
      </w:r>
    </w:p>
    <w:p w:rsidR="00AA6B61" w:rsidRPr="001E5C06" w:rsidRDefault="00AA6B61">
      <w:pPr>
        <w:rPr>
          <w:lang w:val="ru-RU"/>
        </w:rPr>
        <w:sectPr w:rsidR="00AA6B61" w:rsidRPr="001E5C06">
          <w:pgSz w:w="11900" w:h="16840"/>
          <w:pgMar w:top="286" w:right="742" w:bottom="428" w:left="666" w:header="720" w:footer="720" w:gutter="0"/>
          <w:cols w:space="720" w:equalWidth="0">
            <w:col w:w="10492" w:space="0"/>
          </w:cols>
          <w:docGrid w:linePitch="360"/>
        </w:sectPr>
      </w:pPr>
    </w:p>
    <w:p w:rsidR="00AA6B61" w:rsidRPr="001E5C06" w:rsidRDefault="00AA6B61">
      <w:pPr>
        <w:autoSpaceDE w:val="0"/>
        <w:autoSpaceDN w:val="0"/>
        <w:spacing w:after="78" w:line="220" w:lineRule="exact"/>
        <w:rPr>
          <w:lang w:val="ru-RU"/>
        </w:rPr>
      </w:pPr>
    </w:p>
    <w:p w:rsidR="00AA6B61" w:rsidRPr="001E5C06" w:rsidRDefault="001E5C06">
      <w:pPr>
        <w:tabs>
          <w:tab w:val="left" w:pos="180"/>
        </w:tabs>
        <w:autoSpaceDE w:val="0"/>
        <w:autoSpaceDN w:val="0"/>
        <w:spacing w:after="0" w:line="262" w:lineRule="auto"/>
        <w:ind w:right="432"/>
        <w:rPr>
          <w:lang w:val="ru-RU"/>
        </w:rPr>
      </w:pP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AA6B61" w:rsidRPr="001E5C06" w:rsidRDefault="001E5C06">
      <w:pPr>
        <w:tabs>
          <w:tab w:val="left" w:pos="180"/>
        </w:tabs>
        <w:autoSpaceDE w:val="0"/>
        <w:autoSpaceDN w:val="0"/>
        <w:spacing w:before="190" w:after="0" w:line="271" w:lineRule="auto"/>
        <w:rPr>
          <w:lang w:val="ru-RU"/>
        </w:rPr>
      </w:pP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«Архитектура»</w:t>
      </w:r>
      <w:r w:rsidRPr="001E5C06">
        <w:rPr>
          <w:lang w:val="ru-RU"/>
        </w:rPr>
        <w:br/>
      </w: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AA6B61" w:rsidRPr="001E5C06" w:rsidRDefault="001E5C06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Создать эскиз макета паркового пространства или участвовать в коллективной работе по созданию т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акого макета.</w:t>
      </w:r>
    </w:p>
    <w:p w:rsidR="00AA6B61" w:rsidRPr="001E5C06" w:rsidRDefault="001E5C06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AA6B61" w:rsidRPr="001E5C06" w:rsidRDefault="001E5C06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Придумать и нарисовать (или выполнить в технике бумагопластики) транспортное средство.</w:t>
      </w:r>
    </w:p>
    <w:p w:rsidR="00AA6B61" w:rsidRPr="001E5C06" w:rsidRDefault="001E5C06">
      <w:pPr>
        <w:tabs>
          <w:tab w:val="left" w:pos="180"/>
        </w:tabs>
        <w:autoSpaceDE w:val="0"/>
        <w:autoSpaceDN w:val="0"/>
        <w:spacing w:before="72" w:after="0" w:line="262" w:lineRule="auto"/>
        <w:ind w:right="1008"/>
        <w:rPr>
          <w:lang w:val="ru-RU"/>
        </w:rPr>
      </w:pP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Выпо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лнить творческий рисунок —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AA6B61" w:rsidRPr="001E5C06" w:rsidRDefault="001E5C06">
      <w:pPr>
        <w:tabs>
          <w:tab w:val="left" w:pos="180"/>
        </w:tabs>
        <w:autoSpaceDE w:val="0"/>
        <w:autoSpaceDN w:val="0"/>
        <w:spacing w:before="190" w:after="0"/>
        <w:ind w:right="144"/>
        <w:rPr>
          <w:lang w:val="ru-RU"/>
        </w:rPr>
      </w:pP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«Восприятие произведений искусства»</w:t>
      </w:r>
      <w:r w:rsidRPr="001E5C06">
        <w:rPr>
          <w:lang w:val="ru-RU"/>
        </w:rPr>
        <w:br/>
      </w: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Рассматривать и обсуждать содержание работы худож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AA6B61" w:rsidRPr="001E5C06" w:rsidRDefault="001E5C06">
      <w:pPr>
        <w:autoSpaceDE w:val="0"/>
        <w:autoSpaceDN w:val="0"/>
        <w:spacing w:before="70" w:after="0" w:line="281" w:lineRule="auto"/>
        <w:ind w:right="144" w:firstLine="180"/>
        <w:rPr>
          <w:lang w:val="ru-RU"/>
        </w:rPr>
      </w:pP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Рассматривать и анализировать архитектурные постройки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 своего города (села), характерные особенности улиц и площадей, выделять центральные по архитектуре здания и обсуждать их архитектурные особенности; приобретать представления, аналитический и эмоциональный опыт восприятия наиболее известных памятников архи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AA6B61" w:rsidRPr="001E5C06" w:rsidRDefault="001E5C06">
      <w:pPr>
        <w:autoSpaceDE w:val="0"/>
        <w:autoSpaceDN w:val="0"/>
        <w:spacing w:before="70" w:after="0" w:line="271" w:lineRule="auto"/>
        <w:ind w:right="126" w:firstLine="180"/>
        <w:jc w:val="both"/>
        <w:rPr>
          <w:lang w:val="ru-RU"/>
        </w:rPr>
      </w:pP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и уметь объяснять назначение основных видов пространственных искусств: изобразительных 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видов искусства —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AA6B61" w:rsidRPr="001E5C06" w:rsidRDefault="001E5C06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Знать и уметь называть основные жанры живописи, графики и скульптуры, определяемы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е предметом изображения.</w:t>
      </w:r>
    </w:p>
    <w:p w:rsidR="00AA6B61" w:rsidRPr="001E5C06" w:rsidRDefault="001E5C06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Знать имена крупнейших отечественных художников-пейзажистов: И. И. Шишкина, И. И. Левитана, А. К. Саврасова, В. Д. Поленова, А. И. Куинджи, И. К. Айвазовского и других (по выбору учителя), приобретать представления об их произведен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иях.</w:t>
      </w:r>
    </w:p>
    <w:p w:rsidR="00AA6B61" w:rsidRPr="001E5C06" w:rsidRDefault="001E5C06">
      <w:pPr>
        <w:tabs>
          <w:tab w:val="left" w:pos="180"/>
        </w:tabs>
        <w:autoSpaceDE w:val="0"/>
        <w:autoSpaceDN w:val="0"/>
        <w:spacing w:before="72" w:after="0" w:line="262" w:lineRule="auto"/>
        <w:ind w:right="432"/>
        <w:rPr>
          <w:lang w:val="ru-RU"/>
        </w:rPr>
      </w:pP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:rsidR="00AA6B61" w:rsidRPr="001E5C06" w:rsidRDefault="001E5C06">
      <w:pPr>
        <w:tabs>
          <w:tab w:val="left" w:pos="180"/>
        </w:tabs>
        <w:autoSpaceDE w:val="0"/>
        <w:autoSpaceDN w:val="0"/>
        <w:spacing w:before="72" w:after="0" w:line="262" w:lineRule="auto"/>
        <w:rPr>
          <w:lang w:val="ru-RU"/>
        </w:rPr>
      </w:pP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Знать имена крупнейших отечественных портретистов: В. И. Сурикова, И. Е. Репина,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 В. А. Серова и других (по выбору учителя), приобретать представления об их произведениях.</w:t>
      </w:r>
    </w:p>
    <w:p w:rsidR="00AA6B61" w:rsidRPr="001E5C06" w:rsidRDefault="001E5C06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твенный Русский музей, Государственный музей изобразительных искусств имени А. С. Пушкина.</w:t>
      </w:r>
    </w:p>
    <w:p w:rsidR="00AA6B61" w:rsidRPr="001E5C06" w:rsidRDefault="001E5C06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AA6B61" w:rsidRPr="001E5C06" w:rsidRDefault="001E5C06">
      <w:pPr>
        <w:tabs>
          <w:tab w:val="left" w:pos="180"/>
        </w:tabs>
        <w:autoSpaceDE w:val="0"/>
        <w:autoSpaceDN w:val="0"/>
        <w:spacing w:before="190" w:after="0" w:line="271" w:lineRule="auto"/>
        <w:ind w:right="864"/>
        <w:rPr>
          <w:lang w:val="ru-RU"/>
        </w:rPr>
      </w:pP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«Азбука цифровой графики»</w:t>
      </w:r>
      <w:r w:rsidRPr="001E5C06">
        <w:rPr>
          <w:lang w:val="ru-RU"/>
        </w:rPr>
        <w:br/>
      </w: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Осваив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ать приёмы работы в графическом редакторе с линиями, геометрическими фигурами, инструментами традиционного рисования.</w:t>
      </w:r>
    </w:p>
    <w:p w:rsidR="00AA6B61" w:rsidRPr="001E5C06" w:rsidRDefault="001E5C06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й, составления орнаментов путём различных повторений рисунка узора, простого повторения (раппорт), экспериментируя на свойствах симметрии;</w:t>
      </w:r>
    </w:p>
    <w:p w:rsidR="00AA6B61" w:rsidRPr="001E5C06" w:rsidRDefault="00AA6B61">
      <w:pPr>
        <w:rPr>
          <w:lang w:val="ru-RU"/>
        </w:rPr>
        <w:sectPr w:rsidR="00AA6B61" w:rsidRPr="001E5C06">
          <w:pgSz w:w="11900" w:h="16840"/>
          <w:pgMar w:top="298" w:right="652" w:bottom="416" w:left="666" w:header="720" w:footer="720" w:gutter="0"/>
          <w:cols w:space="720" w:equalWidth="0">
            <w:col w:w="10582" w:space="0"/>
          </w:cols>
          <w:docGrid w:linePitch="360"/>
        </w:sectPr>
      </w:pPr>
    </w:p>
    <w:p w:rsidR="00AA6B61" w:rsidRPr="001E5C06" w:rsidRDefault="00AA6B61">
      <w:pPr>
        <w:autoSpaceDE w:val="0"/>
        <w:autoSpaceDN w:val="0"/>
        <w:spacing w:after="66" w:line="220" w:lineRule="exact"/>
        <w:rPr>
          <w:lang w:val="ru-RU"/>
        </w:rPr>
      </w:pPr>
    </w:p>
    <w:p w:rsidR="00AA6B61" w:rsidRPr="001E5C06" w:rsidRDefault="001E5C06">
      <w:pPr>
        <w:autoSpaceDE w:val="0"/>
        <w:autoSpaceDN w:val="0"/>
        <w:spacing w:after="0" w:line="230" w:lineRule="auto"/>
        <w:rPr>
          <w:lang w:val="ru-RU"/>
        </w:rPr>
      </w:pP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создание паттернов.</w:t>
      </w:r>
    </w:p>
    <w:p w:rsidR="00AA6B61" w:rsidRPr="001E5C06" w:rsidRDefault="001E5C06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AA6B61" w:rsidRPr="001E5C06" w:rsidRDefault="001E5C06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1E5C06">
        <w:rPr>
          <w:lang w:val="ru-RU"/>
        </w:rPr>
        <w:tab/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Осваивать приёмы соединения шрифта и векторного изображения при создании поздравительных открыток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, афиши и др.</w:t>
      </w:r>
    </w:p>
    <w:p w:rsidR="00AA6B61" w:rsidRPr="001E5C06" w:rsidRDefault="001E5C06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Осваивать приёмы редактирования цифровых фотографий с помощью компьютерной программы </w:t>
      </w:r>
      <w:r>
        <w:rPr>
          <w:rFonts w:ascii="Times New Roman" w:eastAsia="Times New Roman" w:hAnsi="Times New Roman"/>
          <w:color w:val="000000"/>
          <w:sz w:val="24"/>
        </w:rPr>
        <w:t>Picture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Manager</w:t>
      </w: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 xml:space="preserve"> (или другой): изменение яркости, контраста и насыщенности цвета; обрезка изображения, поворот, отражение.</w:t>
      </w:r>
    </w:p>
    <w:p w:rsidR="00AA6B61" w:rsidRPr="001E5C06" w:rsidRDefault="001E5C06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1E5C06">
        <w:rPr>
          <w:rFonts w:ascii="Times New Roman" w:eastAsia="Times New Roman" w:hAnsi="Times New Roman"/>
          <w:color w:val="000000"/>
          <w:sz w:val="24"/>
          <w:lang w:val="ru-RU"/>
        </w:rPr>
        <w:t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квестов, предложенных учителем.</w:t>
      </w:r>
    </w:p>
    <w:p w:rsidR="00AA6B61" w:rsidRPr="001E5C06" w:rsidRDefault="00AA6B61">
      <w:pPr>
        <w:rPr>
          <w:lang w:val="ru-RU"/>
        </w:rPr>
        <w:sectPr w:rsidR="00AA6B61" w:rsidRPr="001E5C06">
          <w:pgSz w:w="11900" w:h="16840"/>
          <w:pgMar w:top="286" w:right="944" w:bottom="1440" w:left="666" w:header="720" w:footer="720" w:gutter="0"/>
          <w:cols w:space="720" w:equalWidth="0">
            <w:col w:w="10290" w:space="0"/>
          </w:cols>
          <w:docGrid w:linePitch="360"/>
        </w:sectPr>
      </w:pPr>
    </w:p>
    <w:p w:rsidR="00AA6B61" w:rsidRPr="001E5C06" w:rsidRDefault="00AA6B61">
      <w:pPr>
        <w:autoSpaceDE w:val="0"/>
        <w:autoSpaceDN w:val="0"/>
        <w:spacing w:after="64" w:line="220" w:lineRule="exact"/>
        <w:rPr>
          <w:lang w:val="ru-RU"/>
        </w:rPr>
      </w:pPr>
    </w:p>
    <w:p w:rsidR="00AA6B61" w:rsidRDefault="001E5C06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6544"/>
        <w:gridCol w:w="528"/>
        <w:gridCol w:w="1104"/>
        <w:gridCol w:w="1142"/>
        <w:gridCol w:w="804"/>
        <w:gridCol w:w="2486"/>
        <w:gridCol w:w="1116"/>
        <w:gridCol w:w="1382"/>
      </w:tblGrid>
      <w:tr w:rsidR="00AA6B61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6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24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1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47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Электронные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(цифровые)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 ресурсы</w:t>
            </w:r>
          </w:p>
        </w:tc>
      </w:tr>
      <w:tr w:rsidR="00AA6B61">
        <w:trPr>
          <w:trHeight w:hRule="exact" w:val="576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B61" w:rsidRDefault="00AA6B61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B61" w:rsidRDefault="00AA6B61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B61" w:rsidRDefault="00AA6B61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B61" w:rsidRDefault="00AA6B61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B61" w:rsidRDefault="00AA6B61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B61" w:rsidRDefault="00AA6B61"/>
        </w:tc>
      </w:tr>
      <w:tr w:rsidR="00AA6B61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 1.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Графика</w:t>
            </w:r>
          </w:p>
        </w:tc>
      </w:tr>
      <w:tr w:rsidR="00AA6B61" w:rsidRPr="001E5C06">
        <w:trPr>
          <w:trHeight w:hRule="exact" w:val="1118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654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45" w:lineRule="auto"/>
              <w:ind w:left="72" w:right="144"/>
            </w:pPr>
            <w:r w:rsidRPr="001E5C0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Поздравительная открытка. Открытка-пожелание. Композиция открытки: совмещение текста (шрифта) и изображения.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Рисунок открытки или аппликация.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AA6B61"/>
        </w:tc>
        <w:tc>
          <w:tcPr>
            <w:tcW w:w="248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52" w:lineRule="auto"/>
              <w:ind w:left="72"/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Начать осваивать выразительные возможности шрифта.;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Создать поздравительную </w:t>
            </w:r>
            <w:r w:rsidRPr="001E5C0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открытку, совмещая в ней рисунок с коротким текстом.;</w:t>
            </w:r>
          </w:p>
        </w:tc>
        <w:tc>
          <w:tcPr>
            <w:tcW w:w="111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1E5C0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AA6B61" w:rsidRPr="001E5C06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AA6B61"/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Придумать и создать эскиз детской книжки-игрушки на 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выбранный сюжет.;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1E5C0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AA6B61" w:rsidRPr="001E5C06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Знакомство с творчеством некоторых известных отечественных иллюстраторов детской </w:t>
            </w:r>
            <w:r w:rsidRPr="001E5C0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книги (И. Я. Билибин, Е. И. Рачёв, Б. А. Дехтерёв, В. Г. Сутеев, Ю. А. Васнецов, В. А. Чижиков, Е. И. Чарушин, Л. В. Владимирский, Н. Г. Гольц — по выбору учителя и учащихся).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AA6B61"/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Приобретать опыт рассмотрения детских книг разного построения.;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1E5C0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AA6B61" w:rsidRPr="001E5C06">
        <w:trPr>
          <w:trHeight w:hRule="exact" w:val="92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45" w:lineRule="auto"/>
              <w:ind w:left="72" w:right="864"/>
            </w:pPr>
            <w:r w:rsidRPr="001E5C0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Эскиз плаката или афиши. Совмещение шрифта и изображения.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Особенности композиции плаката.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AA6B61"/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Выполнить эскиз плаката для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спектакля на выбранный сюжет из репертуара 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детских театров.;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1E5C0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AA6B61" w:rsidRPr="001E5C06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Изображение лица человека. Строение: пропорции, взаиморасположение частей лица.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AA6B61"/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Осваивать строение и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пропорциональные отношения 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лица человека на основе схемы лица.;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1E5C0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AA6B61" w:rsidRPr="001E5C06">
        <w:trPr>
          <w:trHeight w:hRule="exact" w:val="100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1.6.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Эскиз маски для маскарада: изображение лица-маски персонажа с ярко выраженным характером.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AA6B61"/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Выполнить в технике аппликации 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или в виде рисунка маску для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сказочного персонажа;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1E5C0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AA6B61">
        <w:trPr>
          <w:trHeight w:hRule="exact" w:val="348"/>
        </w:trPr>
        <w:tc>
          <w:tcPr>
            <w:tcW w:w="6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 1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8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AA6B61"/>
        </w:tc>
      </w:tr>
      <w:tr w:rsidR="00AA6B61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 2.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Живопись</w:t>
            </w:r>
          </w:p>
        </w:tc>
      </w:tr>
      <w:tr w:rsidR="00AA6B61" w:rsidRPr="001E5C06">
        <w:trPr>
          <w:trHeight w:hRule="exact" w:val="92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45" w:lineRule="auto"/>
              <w:ind w:left="72" w:right="288"/>
            </w:pPr>
            <w:r w:rsidRPr="001E5C0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Натюрморт из простых предметов с натуры или по представлению.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Композиционный натюрморт.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AA6B61"/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Осваивать приёмы композиции натюрморта по наблюдению натуры или по представлению.;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1E5C0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AA6B61" w:rsidRPr="001E5C06">
        <w:trPr>
          <w:trHeight w:hRule="exact" w:val="128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Знакомство с жанром натюрморта в творчестве отечественных художников (например, И. И. Машков, К. С. Петров-Водкин, К. А. Коровин, П. П. Кончаловский, М. С. Сарьян, </w:t>
            </w:r>
            <w:r w:rsidRPr="001E5C0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В. Ф. Стожаров) и западноевропейских художников (например, В. Ван Гог, А. Матисс, П. Сезанн).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AA6B61"/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6" w:after="0" w:line="252" w:lineRule="auto"/>
              <w:ind w:left="72" w:right="432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Рассматривать, эстетически анализировать сюжет и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композицию, эмоциональное настроение, выраженное в натюрмортах известных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отечественных художников.;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1E5C0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</w:tbl>
    <w:p w:rsidR="00AA6B61" w:rsidRPr="001E5C06" w:rsidRDefault="00AA6B61">
      <w:pPr>
        <w:autoSpaceDE w:val="0"/>
        <w:autoSpaceDN w:val="0"/>
        <w:spacing w:after="0" w:line="14" w:lineRule="exact"/>
        <w:rPr>
          <w:lang w:val="ru-RU"/>
        </w:rPr>
      </w:pPr>
    </w:p>
    <w:p w:rsidR="00AA6B61" w:rsidRPr="001E5C06" w:rsidRDefault="00AA6B61">
      <w:pPr>
        <w:rPr>
          <w:lang w:val="ru-RU"/>
        </w:rPr>
        <w:sectPr w:rsidR="00AA6B61" w:rsidRPr="001E5C06">
          <w:pgSz w:w="16840" w:h="11900"/>
          <w:pgMar w:top="282" w:right="640" w:bottom="41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A6B61" w:rsidRPr="001E5C06" w:rsidRDefault="00AA6B61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6544"/>
        <w:gridCol w:w="528"/>
        <w:gridCol w:w="1104"/>
        <w:gridCol w:w="1142"/>
        <w:gridCol w:w="804"/>
        <w:gridCol w:w="2486"/>
        <w:gridCol w:w="1116"/>
        <w:gridCol w:w="1382"/>
      </w:tblGrid>
      <w:tr w:rsidR="00AA6B61" w:rsidRPr="001E5C06">
        <w:trPr>
          <w:trHeight w:hRule="exact" w:val="130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«Натюрморт-автопортрет» из предметов, характеризующих личность </w:t>
            </w:r>
            <w:r w:rsidRPr="001E5C0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ученика.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AA6B61"/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Выполнить творческую работу на тему «Натюрморт» с ярко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выраженным настроением: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радостный, грустный, тихий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натюрморт или «Натюрморт-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автопортрет».;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1E5C0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AA6B61" w:rsidRPr="001E5C06">
        <w:trPr>
          <w:trHeight w:hRule="exact" w:val="111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47" w:lineRule="auto"/>
              <w:ind w:left="72" w:right="288"/>
            </w:pPr>
            <w:r w:rsidRPr="001E5C0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Пейзаж в живописи. Пейзаж, передающий состояния в природе. Выбрать для изображения время года, время дня, характер погоды и характер ландшафта (лес или поле, река или озеро).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Показать в изображении состояние неба.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AA6B61"/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Рассматривать, эстетически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анализировать образ человека и средства его выражения в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портретах известных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художников.;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1E5C0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AA6B61" w:rsidRPr="001E5C06">
        <w:trPr>
          <w:trHeight w:hRule="exact" w:val="130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2.5.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Портрет человека (по памяти и по представлению, с опорой на натуру). Выражение в портрете (автопортрете) характера человека, особенностей его личности; использование выразительных возможностей композиционного размещения изображения в плоскости листа. Перед</w:t>
            </w:r>
            <w:r w:rsidRPr="001E5C0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ача особенностей пропорций и мимики лица, характера цветового решения, сильного или мягкого контраста; включение в композицию дополнительных предметов.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AA6B61"/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Обсуждать характер, душевный строй изображённого на портрете человека, отношение к нему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художника-автора и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художественные средства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выражения.;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1E5C0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AA6B61" w:rsidRPr="001E5C06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2.6.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Сюжетная композиция «В цирке» (по памяти и по представлению).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AA6B61"/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Выполнить эскиз театрального 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занавеса или декораций по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выбранному сюжету.;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1E5C0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AA6B61" w:rsidRPr="001E5C06">
        <w:trPr>
          <w:trHeight w:hRule="exact" w:val="92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2.7.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Художник в театре: эскиз занавеса (или декораций) для спектакля со сказочным сюжетом (сказка по выбору).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AA6B61"/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Выполнить эскиз театрального занавеса или декораций по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выбранному сюжету.;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1E5C0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AA6B61" w:rsidRPr="001E5C06">
        <w:trPr>
          <w:trHeight w:hRule="exact" w:val="111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2.8.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Тематическая композиция «Праздник в городе» (гуашь по цветной бумаге, возможно совмещение </w:t>
            </w:r>
            <w:r w:rsidRPr="001E5C0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 наклейками в виде коллажа или аппликации).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AA6B61"/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Выполнить тематическую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композицию «Праздник в городе»(на основе наблюдений, по памяти и по представлению);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работа;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Тестирование;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1E5C0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AA6B61">
        <w:trPr>
          <w:trHeight w:hRule="exact" w:val="348"/>
        </w:trPr>
        <w:tc>
          <w:tcPr>
            <w:tcW w:w="6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 2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8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AA6B61"/>
        </w:tc>
      </w:tr>
      <w:tr w:rsidR="00AA6B61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Модуль 3.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Скульптура</w:t>
            </w:r>
          </w:p>
        </w:tc>
      </w:tr>
      <w:tr w:rsidR="00AA6B61" w:rsidRPr="001E5C06">
        <w:trPr>
          <w:trHeight w:hRule="exact" w:val="186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Лепка сказочного персонажа на основе сюжета известной сказки или создание этого персонажа в технике бумагопластики.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AA6B61"/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Выполнить творческую работу —лепку образа персонажа (или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создание образа в технике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бумагопластики) с ярко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выраженным характером (из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выбранной сказки). Работа может быть коллективной: совмещение в общей композиции разных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персонажей сказки.;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Электронное приложение к учебник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 </w:t>
            </w:r>
            <w:r w:rsidRPr="001E5C0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</w:tbl>
    <w:p w:rsidR="00AA6B61" w:rsidRPr="001E5C06" w:rsidRDefault="00AA6B61">
      <w:pPr>
        <w:autoSpaceDE w:val="0"/>
        <w:autoSpaceDN w:val="0"/>
        <w:spacing w:after="0" w:line="14" w:lineRule="exact"/>
        <w:rPr>
          <w:lang w:val="ru-RU"/>
        </w:rPr>
      </w:pPr>
    </w:p>
    <w:p w:rsidR="00AA6B61" w:rsidRPr="001E5C06" w:rsidRDefault="00AA6B61">
      <w:pPr>
        <w:rPr>
          <w:lang w:val="ru-RU"/>
        </w:rPr>
        <w:sectPr w:rsidR="00AA6B61" w:rsidRPr="001E5C06">
          <w:pgSz w:w="16840" w:h="11900"/>
          <w:pgMar w:top="284" w:right="640" w:bottom="101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A6B61" w:rsidRPr="001E5C06" w:rsidRDefault="00AA6B61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6544"/>
        <w:gridCol w:w="528"/>
        <w:gridCol w:w="1104"/>
        <w:gridCol w:w="1142"/>
        <w:gridCol w:w="804"/>
        <w:gridCol w:w="2486"/>
        <w:gridCol w:w="1116"/>
        <w:gridCol w:w="1382"/>
      </w:tblGrid>
      <w:tr w:rsidR="00AA6B61" w:rsidRPr="001E5C06">
        <w:trPr>
          <w:trHeight w:hRule="exact" w:val="189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47" w:lineRule="auto"/>
              <w:ind w:left="72" w:right="432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Создание игрушки из подручного нехудожественного материала, придание ей </w:t>
            </w:r>
            <w:r w:rsidRPr="001E5C0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одушевлённого образа путём добавления деталей лепных или из бумаги, ниток или других материалов.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AA6B61"/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Учиться осознавать, что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художественный образ (игрушка, кукла) может быть создан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художником из любого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подручного материала путём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добавления некоторых деталей для придания характера,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увиденного в предмете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(«одушевление»).;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1E5C0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AA6B61" w:rsidRPr="001E5C06">
        <w:trPr>
          <w:trHeight w:hRule="exact" w:val="1116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654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4" w:after="0" w:line="245" w:lineRule="auto"/>
              <w:ind w:left="72" w:right="144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Освоение знаний о видах скульптуры (по назначению) и жанрах скульптуры (по сюжету изображения).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AA6B61"/>
        </w:tc>
        <w:tc>
          <w:tcPr>
            <w:tcW w:w="248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4" w:after="0" w:line="252" w:lineRule="auto"/>
              <w:ind w:left="72" w:right="144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Узнавать о разных видах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скульптуры (скульптурные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памятники, парковая скульптура, мелкая пластика, рельеф разных видов).;</w:t>
            </w:r>
          </w:p>
        </w:tc>
        <w:tc>
          <w:tcPr>
            <w:tcW w:w="111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4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Практическая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4" w:after="0" w:line="250" w:lineRule="auto"/>
              <w:ind w:left="72" w:right="288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1E5C0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AA6B61" w:rsidRPr="001E5C06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Лепка эскиза парковой скульптуры (пластилин или глина). Выражение пластики движения в скульптуре.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AA6B61"/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Выполнить лепку эскиза парковой скульптуры;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1E5C0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AA6B61">
        <w:trPr>
          <w:trHeight w:hRule="exact" w:val="348"/>
        </w:trPr>
        <w:tc>
          <w:tcPr>
            <w:tcW w:w="6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 3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8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AA6B61"/>
        </w:tc>
      </w:tr>
      <w:tr w:rsidR="00AA6B61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Модуль 4.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Декоративно-прикладное искусство</w:t>
            </w:r>
          </w:p>
        </w:tc>
      </w:tr>
      <w:tr w:rsidR="00AA6B61" w:rsidRPr="001E5C06">
        <w:trPr>
          <w:trHeight w:hRule="exact" w:val="92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Приёмы исполнения орнаментов и эскизы украшения посуды из дерева и глины в </w:t>
            </w:r>
            <w:r w:rsidRPr="001E5C0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традициях народных художественных промыслов (Хохлома, Гжель) или в традициях промыслов других регионов (по выбору учителя).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AA6B61"/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Узнать о создании глиняной и деревянной посуды, о Гжели, Хохломе — народных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художественных промыслах.;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1E5C0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AA6B61" w:rsidRPr="001E5C06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Эскизы орнаментов для росписи тканей. Раппорт. Трафарет и создание орнамента при помощи печаток или штампов.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AA6B61"/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Осваивать техники печатных штампов или трафаретов для 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создания раппорта (повторения элемента узора) в орнаменте.;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1E5C0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AA6B61" w:rsidRPr="001E5C06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50" w:lineRule="auto"/>
              <w:ind w:left="72" w:right="720"/>
            </w:pPr>
            <w:r w:rsidRPr="001E5C0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Эскизы орнамента для росписи платка: симметрия или асимметрия построения </w:t>
            </w:r>
            <w:r w:rsidRPr="001E5C0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композиции, статика и динамика узора, ритмические чередования мотивов, наличие композиционного центра, роспись по канве и др.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Рассмотрение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павловопосадских платков.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AA6B61"/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Рассуждать о проявлениях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симметрии и её видах в сетчатом орнаменте.;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1E5C0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AA6B61">
        <w:trPr>
          <w:trHeight w:hRule="exact" w:val="348"/>
        </w:trPr>
        <w:tc>
          <w:tcPr>
            <w:tcW w:w="6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 4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8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AA6B61"/>
        </w:tc>
      </w:tr>
      <w:tr w:rsidR="00AA6B61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Модуль 5.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Архитектура </w:t>
            </w:r>
          </w:p>
        </w:tc>
      </w:tr>
      <w:tr w:rsidR="00AA6B61" w:rsidRPr="001E5C06">
        <w:trPr>
          <w:trHeight w:hRule="exact" w:val="150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5.1.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Графические зарисовки карандашами архитектурных достопримечательностей своего города или села (по памяти или на основе </w:t>
            </w:r>
            <w:r w:rsidRPr="001E5C0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наблюдений и фотографий).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AA6B61"/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Выполнить зарисовки или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творческие рисунки по памяти и по представлению на тему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исторических памятников или архитектурных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достопримечательностей своего города (села).;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приложение к учебнику </w:t>
            </w:r>
            <w:r w:rsidRPr="001E5C0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AA6B61" w:rsidRPr="001E5C06">
        <w:trPr>
          <w:trHeight w:hRule="exact" w:val="90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5.2.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Проектирование садово-паркового пространства на плоскости (аппликация, коллаж) или в пространственном макете (использование бумаги, картона, пенопласта и других подручных материалов).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AA6B61"/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Создать проект образа парка в виде макета или рисунка (или аппликации).;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1E5C0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</w:tbl>
    <w:p w:rsidR="00AA6B61" w:rsidRPr="001E5C06" w:rsidRDefault="00AA6B61">
      <w:pPr>
        <w:autoSpaceDE w:val="0"/>
        <w:autoSpaceDN w:val="0"/>
        <w:spacing w:after="0" w:line="14" w:lineRule="exact"/>
        <w:rPr>
          <w:lang w:val="ru-RU"/>
        </w:rPr>
      </w:pPr>
    </w:p>
    <w:p w:rsidR="00AA6B61" w:rsidRPr="001E5C06" w:rsidRDefault="00AA6B61">
      <w:pPr>
        <w:rPr>
          <w:lang w:val="ru-RU"/>
        </w:rPr>
        <w:sectPr w:rsidR="00AA6B61" w:rsidRPr="001E5C06">
          <w:pgSz w:w="16840" w:h="11900"/>
          <w:pgMar w:top="284" w:right="640" w:bottom="39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A6B61" w:rsidRPr="001E5C06" w:rsidRDefault="00AA6B61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6544"/>
        <w:gridCol w:w="528"/>
        <w:gridCol w:w="1104"/>
        <w:gridCol w:w="1142"/>
        <w:gridCol w:w="804"/>
        <w:gridCol w:w="2486"/>
        <w:gridCol w:w="1116"/>
        <w:gridCol w:w="1382"/>
      </w:tblGrid>
      <w:tr w:rsidR="00AA6B61" w:rsidRPr="001E5C06">
        <w:trPr>
          <w:trHeight w:hRule="exact" w:val="150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5.3.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Дизайн в городе.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AA6B61"/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Выполнить зарисовки или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творческие рисунки по памяти и по представлению на тему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исторических памятников или 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архитектурных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достопримечательностей своего города (села).;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1E5C0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AA6B61" w:rsidRPr="001E5C06">
        <w:trPr>
          <w:trHeight w:hRule="exact" w:val="169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5.4.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Проектирование (эскизы) малых архитектурных форм в городе (ажурные ограды, фонари, остановки транспорта, </w:t>
            </w:r>
            <w:r w:rsidRPr="001E5C0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скамейки, киоски, беседки и др.).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AA6B61"/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54" w:lineRule="auto"/>
              <w:ind w:left="72" w:right="288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Создать эскизы разнообразных малых архитектурных форм, наполняющих городское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пространство (в виде рисунков, аппликаций из цветной бумаги, путём вырезания и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макетирования — по выбору учителя).;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1E5C0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AA6B61" w:rsidRPr="001E5C06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5.5.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Дизайн транспортных средств.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AA6B61"/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Узнать о работе художника-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дизайнера по разработке формы автомобилей и других видов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транспорта.;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1E5C0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AA6B61" w:rsidRPr="001E5C06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5.6.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Транспорт в городе. Рисунки реальных или фантастических машин.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AA6B61"/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Придумать и нарисовать (или выполнить в технике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бумагопластики) транспортное средство.;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1E5C0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AA6B61" w:rsidRPr="001E5C06">
        <w:trPr>
          <w:trHeight w:hRule="exact" w:val="113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5.7.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Графический рисунок (индивидуально) или тематическое панно «Образ моего города»(села) в виде коллективной работы (композиционная склейка-аппликация рисунков зданий и других элементов городского </w:t>
            </w:r>
            <w:r w:rsidRPr="001E5C0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пространства, выполненных индивидуально).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AA6B61"/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Выполнить творческий рисунок —создать графический образ своего города или села (или участвовать в коллективной работе);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работа;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Тестирование;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1E5C0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AA6B61">
        <w:trPr>
          <w:trHeight w:hRule="exact" w:val="348"/>
        </w:trPr>
        <w:tc>
          <w:tcPr>
            <w:tcW w:w="6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 5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8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AA6B61"/>
        </w:tc>
      </w:tr>
      <w:tr w:rsidR="00AA6B61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Модуль 6.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Восприятие произведений искусства</w:t>
            </w:r>
          </w:p>
        </w:tc>
      </w:tr>
      <w:tr w:rsidR="00AA6B61" w:rsidRPr="001E5C06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6.1.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Иллюстрации в детских книгах и дизайн детской книги.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AA6B61"/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Рассматривать и обсуждать иллюстрации известных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отечественных художников детских книг.;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1E5C0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AA6B61" w:rsidRPr="001E5C06">
        <w:trPr>
          <w:trHeight w:hRule="exact" w:val="150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6.2.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Наблюдение окружающего мира по теме «Архитектура, улицы моего города». Памятники архитектуры и архитектурные достопримечательности (по выбору учителя), их значение в современном </w:t>
            </w:r>
            <w:r w:rsidRPr="001E5C0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мире.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AA6B61"/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Рассматривать и анализировать архитектурные постройки своего города (села), характерные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особенности улиц и площадей, выделять центральные по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архитектуре здания и обсуждать их особенности.;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Электронное п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риложение к учебнику </w:t>
            </w:r>
            <w:r w:rsidRPr="001E5C0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AA6B61" w:rsidRPr="001E5C06">
        <w:trPr>
          <w:trHeight w:hRule="exact" w:val="90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6.3.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6" w:after="0" w:line="245" w:lineRule="auto"/>
              <w:ind w:left="72" w:right="144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Виртуальное путешествие: памятники архитектуры Москвы и Санкт-Петербурга (обзор памятников по выбору учителя).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AA6B61"/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Осуществлять виртуальные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(интерактивные) путешествия в художественные музеи (по выбору 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учителя).;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1E5C0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</w:tbl>
    <w:p w:rsidR="00AA6B61" w:rsidRPr="001E5C06" w:rsidRDefault="00AA6B61">
      <w:pPr>
        <w:autoSpaceDE w:val="0"/>
        <w:autoSpaceDN w:val="0"/>
        <w:spacing w:after="0" w:line="14" w:lineRule="exact"/>
        <w:rPr>
          <w:lang w:val="ru-RU"/>
        </w:rPr>
      </w:pPr>
    </w:p>
    <w:p w:rsidR="00AA6B61" w:rsidRPr="001E5C06" w:rsidRDefault="00AA6B61">
      <w:pPr>
        <w:rPr>
          <w:lang w:val="ru-RU"/>
        </w:rPr>
        <w:sectPr w:rsidR="00AA6B61" w:rsidRPr="001E5C06">
          <w:pgSz w:w="16840" w:h="11900"/>
          <w:pgMar w:top="284" w:right="640" w:bottom="55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A6B61" w:rsidRPr="001E5C06" w:rsidRDefault="00AA6B61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6544"/>
        <w:gridCol w:w="528"/>
        <w:gridCol w:w="1104"/>
        <w:gridCol w:w="1142"/>
        <w:gridCol w:w="804"/>
        <w:gridCol w:w="2486"/>
        <w:gridCol w:w="1116"/>
        <w:gridCol w:w="1382"/>
      </w:tblGrid>
      <w:tr w:rsidR="00AA6B61" w:rsidRPr="001E5C06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6.4.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Знания о видах пространственных искусств: виды определяются по назначению произведений в жизни людей.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AA6B61"/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47" w:lineRule="auto"/>
              <w:ind w:left="72" w:right="456"/>
              <w:jc w:val="both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Узнавать и уметь объяснять назначение основных видов пространственных искусств.;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учебнику </w:t>
            </w:r>
            <w:r w:rsidRPr="001E5C0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AA6B61" w:rsidRPr="001E5C06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6.5.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Жанры в изобразительном искусстве — живописи, графике, скульптуре — определяются предметом изображения и служат для классификации и сравнения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содержания произведений сходного сюжета (портреты, пейзажи и др.).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AA6B61"/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Уметь перечислять виды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собственно изобразительных искусств: живопись, графику, скульптуру.;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1E5C0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AA6B61" w:rsidRPr="001E5C06">
        <w:trPr>
          <w:trHeight w:hRule="exact" w:val="111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6.6.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Представления о произведениях крупнейших отечественных художников-пейзажистов: И. И. Шишкина, И. И. Левитана, А. К. Саврасова, В. Д. Поленова, А. И. Куинджи, И. К. Айвазовского (и других по выбору учителя).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AA6B61"/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Получать представления о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наиболее знаменитых картинах и знать имена крупнейших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отечественных художников-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пейзажистов.;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1E5C0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AA6B61" w:rsidRPr="001E5C06">
        <w:trPr>
          <w:trHeight w:hRule="exact" w:val="111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6.7.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Представления о произведениях крупнейших отечественных портретистов: В. И. Сурикова, И. Е. Репина, В. А. Серова (и других по выбору учителя).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AA6B61"/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Получать представления о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наиболее знаменитых картинах и знать имена крупнейших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отечественных художников-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портретистов.;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1E5C0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AA6B61" w:rsidRPr="001E5C06">
        <w:trPr>
          <w:trHeight w:hRule="exact" w:val="131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6.8.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Художественные музеи. Виртуальные (интерактивные) путешествия в художественные музеи: Государственную Третьяковскую галерею, Государственный Эрмитаж,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Государственный Русский музей, Государственный музей изобразительных искусств имени А. С. Пушкина. Экскурсии в местные художественные музеи и галереи.</w:t>
            </w:r>
          </w:p>
          <w:p w:rsidR="00AA6B61" w:rsidRPr="001E5C06" w:rsidRDefault="001E5C06">
            <w:pPr>
              <w:autoSpaceDE w:val="0"/>
              <w:autoSpaceDN w:val="0"/>
              <w:spacing w:before="20" w:after="0" w:line="245" w:lineRule="auto"/>
              <w:ind w:left="72" w:right="576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Виртуальные экскурсии в знаменитые зарубежные художественные музеи (выбор музеев — за учителем).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AA6B61"/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Осуществлять виртуальные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(интерактивные) путешествия в художественные музеи (по выбору учителя).;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1E5C0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AA6B61" w:rsidRPr="001E5C06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6.9.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AA6B61"/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Рассуждать о значении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художественных музеев в жизни людей, выражать своё отношение к музеям;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1E5C0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AA6B61">
        <w:trPr>
          <w:trHeight w:hRule="exact" w:val="348"/>
        </w:trPr>
        <w:tc>
          <w:tcPr>
            <w:tcW w:w="6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 6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8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AA6B61"/>
        </w:tc>
      </w:tr>
      <w:tr w:rsidR="00AA6B61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Модуль 7.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Азбука цифровой графики</w:t>
            </w:r>
          </w:p>
        </w:tc>
      </w:tr>
      <w:tr w:rsidR="00AA6B61" w:rsidRPr="001E5C06">
        <w:trPr>
          <w:trHeight w:hRule="exact" w:val="109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7.1.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Построение в графическом редакторе различных по эмоциональному восприятию </w:t>
            </w:r>
            <w:r w:rsidRPr="001E5C0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ритмов расположения пятен на плоскости: покой (статика), разные направления и ритмы движения (собрались, разбежались, догоняют, улетают и т. д.). Вместо пятен (геометрических фигур) могут быть простые силуэты машинок, птичек, облаков и др.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AA6B61"/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Осваивать приёмы работы в графическом редакторе.;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1E5C0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AA6B61" w:rsidRPr="001E5C06">
        <w:trPr>
          <w:trHeight w:hRule="exact" w:val="92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7.2.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 графическом редакторе создание рисунка элемента орнамента (паттерна), его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AA6B61"/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Придумать и создать рисунок 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простого узора с помощью инструментов графического редактора (создать паттерн).;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1E5C0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AA6B61" w:rsidRPr="001E5C06">
        <w:trPr>
          <w:trHeight w:hRule="exact" w:val="148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7.3.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Изображение и изучение мимики лица в программе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Paint</w:t>
            </w:r>
            <w:r w:rsidRPr="001E5C0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(или в другом графическом </w:t>
            </w:r>
            <w:r w:rsidRPr="001E5C0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редакторе).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AA6B61"/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Осваивать с помощью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графического редактора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схематические изменения мимики лица.;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Создать таблицу-схему изменений мимики на экране компьютера и сохранить её (распечатать).;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приложение к учебнику </w:t>
            </w:r>
            <w:r w:rsidRPr="001E5C0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</w:tbl>
    <w:p w:rsidR="00AA6B61" w:rsidRPr="001E5C06" w:rsidRDefault="00AA6B61">
      <w:pPr>
        <w:autoSpaceDE w:val="0"/>
        <w:autoSpaceDN w:val="0"/>
        <w:spacing w:after="0" w:line="14" w:lineRule="exact"/>
        <w:rPr>
          <w:lang w:val="ru-RU"/>
        </w:rPr>
      </w:pPr>
    </w:p>
    <w:p w:rsidR="00AA6B61" w:rsidRPr="001E5C06" w:rsidRDefault="00AA6B61">
      <w:pPr>
        <w:rPr>
          <w:lang w:val="ru-RU"/>
        </w:rPr>
        <w:sectPr w:rsidR="00AA6B61" w:rsidRPr="001E5C06">
          <w:pgSz w:w="16840" w:h="11900"/>
          <w:pgMar w:top="284" w:right="640" w:bottom="39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A6B61" w:rsidRPr="001E5C06" w:rsidRDefault="00AA6B61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6544"/>
        <w:gridCol w:w="528"/>
        <w:gridCol w:w="1104"/>
        <w:gridCol w:w="1142"/>
        <w:gridCol w:w="804"/>
        <w:gridCol w:w="2486"/>
        <w:gridCol w:w="1116"/>
        <w:gridCol w:w="1382"/>
      </w:tblGrid>
      <w:tr w:rsidR="00AA6B61" w:rsidRPr="001E5C06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7.4.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Совмещение с помощью графического редактора векторного изображения, фотографии и шрифта для </w:t>
            </w:r>
            <w:r w:rsidRPr="001E5C0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создания плаката или поздравительной открытки.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0.5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AA6B61"/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Создать поздравительную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открытку-пожелание путём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совмещения векторного рисунка или фотографии с текстом.;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1E5C0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AA6B61" w:rsidRPr="001E5C06">
        <w:trPr>
          <w:trHeight w:hRule="exact" w:val="111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7.5.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Редактирование фотографий в программе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Picture</w:t>
            </w:r>
            <w:r w:rsidRPr="001E5C0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Manager</w:t>
            </w:r>
            <w:r w:rsidRPr="001E5C0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: изменение яркости, контраста, насыщенности цвета; обрезка, поворот, отражение.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AA6B61"/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52" w:lineRule="auto"/>
              <w:ind w:left="72" w:right="144"/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Осваивать приёмы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редактирования цифровых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фотографий с помощью </w:t>
            </w:r>
            <w:r w:rsidRPr="001E5C0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компьютерной программы Picture Manager (или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другой).;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1E5C0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AA6B61" w:rsidRPr="001E5C06">
        <w:trPr>
          <w:trHeight w:hRule="exact" w:val="160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7.6.</w:t>
            </w:r>
          </w:p>
        </w:tc>
        <w:tc>
          <w:tcPr>
            <w:tcW w:w="6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Виртуальные путешествия в главные художественные музеи и музеи местные (по выбору учителя).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AA6B61"/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Осуществлять виртуальные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путешествия в отечественные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художественные музеи и,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возможно, знаменитые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зарубежные художественные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музеи на основе установок и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квестов, предложенных учителем;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работа; </w:t>
            </w:r>
            <w:r w:rsidRPr="001E5C06">
              <w:rPr>
                <w:lang w:val="ru-RU"/>
              </w:rPr>
              <w:br/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Тестирование;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Электронное приложение к учебнику </w:t>
            </w:r>
            <w:r w:rsidRPr="001E5C06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</w:p>
        </w:tc>
      </w:tr>
      <w:tr w:rsidR="00AA6B61">
        <w:trPr>
          <w:trHeight w:hRule="exact" w:val="348"/>
        </w:trPr>
        <w:tc>
          <w:tcPr>
            <w:tcW w:w="6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модулю 7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80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AA6B61"/>
        </w:tc>
      </w:tr>
      <w:tr w:rsidR="00AA6B61">
        <w:trPr>
          <w:trHeight w:hRule="exact" w:val="328"/>
        </w:trPr>
        <w:tc>
          <w:tcPr>
            <w:tcW w:w="6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Pr="001E5C06" w:rsidRDefault="001E5C06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1E5C06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1E5C06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57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A6B61" w:rsidRDefault="00AA6B61"/>
        </w:tc>
      </w:tr>
    </w:tbl>
    <w:p w:rsidR="00AA6B61" w:rsidRDefault="00AA6B61">
      <w:pPr>
        <w:autoSpaceDE w:val="0"/>
        <w:autoSpaceDN w:val="0"/>
        <w:spacing w:after="0" w:line="14" w:lineRule="exact"/>
      </w:pPr>
    </w:p>
    <w:p w:rsidR="00AA6B61" w:rsidRDefault="00AA6B61">
      <w:pPr>
        <w:sectPr w:rsidR="00AA6B61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AA6B61" w:rsidRDefault="00AA6B61">
      <w:pPr>
        <w:autoSpaceDE w:val="0"/>
        <w:autoSpaceDN w:val="0"/>
        <w:spacing w:after="78" w:line="220" w:lineRule="exact"/>
      </w:pPr>
      <w:bookmarkStart w:id="0" w:name="_GoBack"/>
      <w:bookmarkEnd w:id="0"/>
    </w:p>
    <w:sectPr w:rsidR="00AA6B61" w:rsidSect="001E5C06">
      <w:pgSz w:w="11900" w:h="16840"/>
      <w:pgMar w:top="298" w:right="650" w:bottom="1304" w:left="666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1E5C06"/>
    <w:rsid w:val="0029639D"/>
    <w:rsid w:val="00326F90"/>
    <w:rsid w:val="00AA1D8D"/>
    <w:rsid w:val="00AA6B61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F7A793CC-E02F-4C39-8B5C-C1C177068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E0D2832-7013-4F86-9924-5F3210D22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6544</Words>
  <Characters>37307</Characters>
  <Application>Microsoft Office Word</Application>
  <DocSecurity>0</DocSecurity>
  <Lines>310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43764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Забура</cp:lastModifiedBy>
  <cp:revision>2</cp:revision>
  <dcterms:created xsi:type="dcterms:W3CDTF">2013-12-23T23:15:00Z</dcterms:created>
  <dcterms:modified xsi:type="dcterms:W3CDTF">2022-11-29T05:26:00Z</dcterms:modified>
  <cp:category/>
</cp:coreProperties>
</file>